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41B0E" w:rsidRDefault="00C41B0E" w:rsidP="00B24963">
      <w:pPr>
        <w:ind w:left="6096"/>
        <w:jc w:val="right"/>
      </w:pPr>
    </w:p>
    <w:p w:rsidR="00CA4FFC" w:rsidRDefault="00CA4FFC" w:rsidP="00B24963">
      <w:pPr>
        <w:ind w:left="6096"/>
        <w:jc w:val="right"/>
      </w:pPr>
      <w:r>
        <w:t>УТВЕРЖДЕН</w:t>
      </w:r>
    </w:p>
    <w:p w:rsidR="000D379A" w:rsidRDefault="00CA4FFC" w:rsidP="00B24963">
      <w:pPr>
        <w:ind w:left="6096"/>
        <w:jc w:val="right"/>
      </w:pPr>
      <w:r>
        <w:t xml:space="preserve">Постановлением </w:t>
      </w:r>
      <w:r w:rsidR="000D379A">
        <w:t>администрации</w:t>
      </w:r>
      <w:r w:rsidR="00CB7D14">
        <w:t xml:space="preserve"> Мичуринского</w:t>
      </w:r>
      <w:r w:rsidR="00C41B0E">
        <w:t xml:space="preserve"> </w:t>
      </w:r>
      <w:r w:rsidR="00B24963">
        <w:t xml:space="preserve"> сельсовета </w:t>
      </w:r>
      <w:r w:rsidR="0020560A">
        <w:t>Искитимского</w:t>
      </w:r>
      <w:r w:rsidR="00B24963">
        <w:t xml:space="preserve"> района Новосибирской области </w:t>
      </w:r>
    </w:p>
    <w:p w:rsidR="00FF4580" w:rsidRDefault="00FF4580" w:rsidP="00FF4580">
      <w:pPr>
        <w:jc w:val="right"/>
      </w:pPr>
      <w:r>
        <w:t xml:space="preserve">от </w:t>
      </w:r>
      <w:r w:rsidR="00794CFD">
        <w:t>"__"___ 20</w:t>
      </w:r>
      <w:r w:rsidR="00CB7D14">
        <w:t>21</w:t>
      </w:r>
      <w:r w:rsidR="000575BF">
        <w:t xml:space="preserve"> </w:t>
      </w:r>
      <w:r w:rsidR="00794CFD">
        <w:t>г. №</w:t>
      </w:r>
      <w:r w:rsidR="00CB7D14">
        <w:t xml:space="preserve"> ___</w:t>
      </w:r>
      <w:r w:rsidR="00794CFD">
        <w:t>__</w:t>
      </w:r>
    </w:p>
    <w:p w:rsidR="000D379A" w:rsidRDefault="000D379A" w:rsidP="00B24963">
      <w:pPr>
        <w:ind w:left="6096"/>
        <w:jc w:val="right"/>
      </w:pPr>
    </w:p>
    <w:p w:rsidR="00DA1CE5" w:rsidRDefault="0021629D">
      <w:pPr>
        <w:jc w:val="center"/>
        <w:rPr>
          <w:b/>
          <w:bCs/>
        </w:rPr>
      </w:pPr>
      <w:r>
        <w:rPr>
          <w:b/>
          <w:bCs/>
        </w:rPr>
        <w:t>(</w:t>
      </w:r>
      <w:bookmarkStart w:id="0" w:name="_GoBack"/>
      <w:bookmarkEnd w:id="0"/>
      <w:r>
        <w:rPr>
          <w:b/>
          <w:bCs/>
        </w:rPr>
        <w:t xml:space="preserve">ПРОЕКТ) </w:t>
      </w:r>
      <w:r w:rsidR="00CA4FFC">
        <w:rPr>
          <w:b/>
          <w:bCs/>
        </w:rPr>
        <w:t>АДМИНИСТРАТИВНЫЙ</w:t>
      </w:r>
      <w:r w:rsidR="00CA4FFC">
        <w:t xml:space="preserve"> </w:t>
      </w:r>
      <w:r w:rsidR="00CA4FFC">
        <w:rPr>
          <w:b/>
          <w:bCs/>
        </w:rPr>
        <w:t>РЕГЛАМЕНТ</w:t>
      </w:r>
      <w:r w:rsidR="00DA1CE5">
        <w:rPr>
          <w:b/>
          <w:bCs/>
        </w:rPr>
        <w:t xml:space="preserve"> </w:t>
      </w:r>
    </w:p>
    <w:p w:rsidR="00CA4FFC" w:rsidRDefault="00DA1CE5">
      <w:pPr>
        <w:jc w:val="center"/>
        <w:rPr>
          <w:b/>
          <w:bCs/>
        </w:rPr>
      </w:pPr>
      <w:r>
        <w:rPr>
          <w:b/>
          <w:bCs/>
        </w:rPr>
        <w:t>предоставления муниципальной услуги по предоставлению информации о порядке предоставления жилищно-коммунальных услуг населению</w:t>
      </w:r>
    </w:p>
    <w:p w:rsidR="00CA4FFC" w:rsidRDefault="00B24963">
      <w:pPr>
        <w:jc w:val="center"/>
      </w:pPr>
      <w:r>
        <w:t>1</w:t>
      </w:r>
      <w:r w:rsidR="00CA4FFC">
        <w:t>. Общие положения</w:t>
      </w:r>
    </w:p>
    <w:p w:rsidR="00CA4FFC" w:rsidRPr="00D53D04" w:rsidRDefault="00CA4FFC">
      <w:pPr>
        <w:jc w:val="both"/>
      </w:pPr>
      <w:r>
        <w:t xml:space="preserve">        </w:t>
      </w:r>
      <w:r>
        <w:tab/>
        <w:t xml:space="preserve"> 1.1. Наименование муниципальной услуги: </w:t>
      </w:r>
      <w:r w:rsidR="00D53D04">
        <w:t>предоставление информации о порядке предоставления жилищно-коммунальных услуг населению</w:t>
      </w:r>
      <w:r w:rsidR="00716E44">
        <w:t>.</w:t>
      </w:r>
    </w:p>
    <w:p w:rsidR="00CA4FFC" w:rsidRDefault="00CA4FFC" w:rsidP="000E3E3D">
      <w:pPr>
        <w:jc w:val="both"/>
      </w:pPr>
      <w:r>
        <w:t>Предоставление  муниципальной услуги осуществляет</w:t>
      </w:r>
      <w:r w:rsidR="000E3E3D">
        <w:t xml:space="preserve"> администрация </w:t>
      </w:r>
      <w:r w:rsidR="00CB7D14">
        <w:t>Мичуринского</w:t>
      </w:r>
      <w:r w:rsidR="00C41B0E">
        <w:t xml:space="preserve"> </w:t>
      </w:r>
      <w:r w:rsidR="00B24963">
        <w:t xml:space="preserve"> сельсовета </w:t>
      </w:r>
      <w:r w:rsidR="0020560A">
        <w:t>Искитимского</w:t>
      </w:r>
      <w:r w:rsidR="00B24963">
        <w:t xml:space="preserve"> района Новосибирской области </w:t>
      </w:r>
      <w:r w:rsidR="00235339">
        <w:t>(далее – Администрация</w:t>
      </w:r>
      <w:r w:rsidR="00B24963">
        <w:t xml:space="preserve"> муниципального образования</w:t>
      </w:r>
      <w:r w:rsidR="00235339">
        <w:t>)</w:t>
      </w:r>
      <w:r w:rsidR="000E3E3D">
        <w:t>.</w:t>
      </w:r>
    </w:p>
    <w:p w:rsidR="00CA4FFC" w:rsidRDefault="00CA4FFC">
      <w:pPr>
        <w:jc w:val="both"/>
      </w:pPr>
      <w:r>
        <w:t xml:space="preserve">        </w:t>
      </w:r>
      <w:r>
        <w:tab/>
        <w:t>1.2. Заявителями на предоставление муниципальной  услуги выступают:</w:t>
      </w:r>
      <w:r w:rsidR="00B24963">
        <w:t xml:space="preserve"> физические и юридические лица</w:t>
      </w:r>
      <w:r w:rsidR="00716E44">
        <w:t xml:space="preserve"> (далее – заявитель), за исключением государственных органов и их территориальных органов, органов местного самоуправления, обратившимся с запросом о предоставлении муниципальной услуги.</w:t>
      </w:r>
    </w:p>
    <w:p w:rsidR="00CA4FFC" w:rsidRDefault="00CA4FFC" w:rsidP="00B24963">
      <w:pPr>
        <w:ind w:firstLine="720"/>
        <w:jc w:val="both"/>
      </w:pPr>
      <w:r>
        <w:t>1.3. Порядок информирования о правилах  предоставлении муниципальной  услуги:</w:t>
      </w:r>
    </w:p>
    <w:p w:rsidR="00CB7D14" w:rsidRPr="00CB7D14" w:rsidRDefault="00167C8D" w:rsidP="00CB7D14">
      <w:pPr>
        <w:jc w:val="both"/>
        <w:rPr>
          <w:color w:val="auto"/>
        </w:rPr>
      </w:pPr>
      <w:r>
        <w:t xml:space="preserve">          </w:t>
      </w:r>
      <w:r w:rsidR="00CA4FFC">
        <w:t xml:space="preserve">1.3.1. </w:t>
      </w:r>
      <w:r w:rsidR="00CA4FFC" w:rsidRPr="00CB7D14">
        <w:rPr>
          <w:color w:val="auto"/>
        </w:rPr>
        <w:t>Местонахождение</w:t>
      </w:r>
      <w:r w:rsidR="00C41B0E" w:rsidRPr="00CB7D14">
        <w:rPr>
          <w:color w:val="auto"/>
        </w:rPr>
        <w:t xml:space="preserve"> Администрации муниципального образования</w:t>
      </w:r>
      <w:r w:rsidR="003D29EE" w:rsidRPr="00CB7D14">
        <w:rPr>
          <w:color w:val="auto"/>
        </w:rPr>
        <w:t xml:space="preserve">: </w:t>
      </w:r>
      <w:r w:rsidR="00CB7D14" w:rsidRPr="00CB7D14">
        <w:rPr>
          <w:color w:val="auto"/>
        </w:rPr>
        <w:t>Новосибирская область, Искитимский район, п. Агролес, ул. Парковая, 10</w:t>
      </w:r>
    </w:p>
    <w:p w:rsidR="00CA4FFC" w:rsidRPr="00167C8D" w:rsidRDefault="00CA4FFC" w:rsidP="00CB7D14">
      <w:pPr>
        <w:jc w:val="both"/>
      </w:pPr>
      <w:r w:rsidRPr="00167C8D">
        <w:t>Муниципальную услугу непосредственно предоставляет:</w:t>
      </w:r>
      <w:r w:rsidR="00167C8D" w:rsidRPr="00167C8D">
        <w:t xml:space="preserve"> </w:t>
      </w:r>
      <w:r w:rsidR="00603B59">
        <w:t>Администрация муниципального образования</w:t>
      </w:r>
      <w:r w:rsidR="00167C8D">
        <w:t>.</w:t>
      </w:r>
    </w:p>
    <w:p w:rsidR="00C41B0E" w:rsidRDefault="00CA4FFC" w:rsidP="003D29EE">
      <w:pPr>
        <w:ind w:firstLine="720"/>
        <w:jc w:val="both"/>
      </w:pPr>
      <w:r>
        <w:t>1.3.2. Часы приёма заявителей</w:t>
      </w:r>
      <w:r w:rsidR="00B24963">
        <w:t>:</w:t>
      </w:r>
    </w:p>
    <w:p w:rsidR="00CA4FFC" w:rsidRDefault="00B24963" w:rsidP="003D29EE">
      <w:pPr>
        <w:ind w:firstLine="720"/>
        <w:jc w:val="both"/>
      </w:pPr>
      <w:r>
        <w:t xml:space="preserve"> понедельник – пятница с 0</w:t>
      </w:r>
      <w:r w:rsidR="00CB7D14">
        <w:t>8</w:t>
      </w:r>
      <w:r>
        <w:t>:00 до 13:00 и с 14:00 до 1</w:t>
      </w:r>
      <w:r w:rsidR="00CB7D14">
        <w:t>6</w:t>
      </w:r>
      <w:r>
        <w:t>:0</w:t>
      </w:r>
      <w:r w:rsidR="003D29EE">
        <w:t>0.</w:t>
      </w:r>
    </w:p>
    <w:p w:rsidR="00CA4FFC" w:rsidRPr="009833ED" w:rsidRDefault="00CA4FFC" w:rsidP="00B24963">
      <w:pPr>
        <w:ind w:firstLine="709"/>
        <w:jc w:val="both"/>
        <w:rPr>
          <w:color w:val="auto"/>
        </w:rPr>
      </w:pPr>
      <w:r>
        <w:t>1.3</w:t>
      </w:r>
      <w:r w:rsidR="00983BA5">
        <w:t>.3.</w:t>
      </w:r>
      <w:r w:rsidR="00983BA5" w:rsidRPr="009833ED">
        <w:rPr>
          <w:color w:val="auto"/>
        </w:rPr>
        <w:t>Адрес официального  интернет-</w:t>
      </w:r>
      <w:r w:rsidRPr="009833ED">
        <w:rPr>
          <w:color w:val="auto"/>
        </w:rPr>
        <w:t>сайта Администрации</w:t>
      </w:r>
      <w:r w:rsidR="00B24963" w:rsidRPr="009833ED">
        <w:rPr>
          <w:color w:val="auto"/>
        </w:rPr>
        <w:t xml:space="preserve"> муниципального образования</w:t>
      </w:r>
      <w:r w:rsidRPr="009833ED">
        <w:rPr>
          <w:color w:val="auto"/>
        </w:rPr>
        <w:t>:</w:t>
      </w:r>
      <w:r w:rsidR="00CB7D14" w:rsidRPr="009833ED">
        <w:rPr>
          <w:color w:val="auto"/>
        </w:rPr>
        <w:t xml:space="preserve"> michuradm.do.am.</w:t>
      </w:r>
    </w:p>
    <w:p w:rsidR="00CA4FFC" w:rsidRDefault="00CA4FFC" w:rsidP="00B24963">
      <w:pPr>
        <w:ind w:firstLine="709"/>
        <w:jc w:val="both"/>
      </w:pPr>
      <w:r>
        <w:t>Информация, размещаемая на официальном интернет-сайте и информационном стенде Администрации</w:t>
      </w:r>
      <w:r w:rsidR="00A56B4E">
        <w:t xml:space="preserve"> муниципального образования</w:t>
      </w:r>
      <w:r>
        <w:t xml:space="preserve">, обновляется по мере ее изменения. </w:t>
      </w:r>
    </w:p>
    <w:p w:rsidR="00CA4FFC" w:rsidRDefault="00CA4FFC">
      <w:pPr>
        <w:ind w:firstLine="720"/>
        <w:jc w:val="both"/>
      </w:pPr>
      <w:r>
        <w:t>1.3.</w:t>
      </w:r>
      <w:r w:rsidR="00D95F9D">
        <w:t>4</w:t>
      </w:r>
      <w:r>
        <w:t>. Информация по вопросам предоставления муниципальной услуги предоставляется:</w:t>
      </w:r>
    </w:p>
    <w:p w:rsidR="00CA4FFC" w:rsidRDefault="00CA4FFC" w:rsidP="003312F8">
      <w:pPr>
        <w:ind w:left="709"/>
        <w:jc w:val="both"/>
      </w:pPr>
      <w:r>
        <w:t xml:space="preserve"> </w:t>
      </w:r>
      <w:r w:rsidR="003312F8">
        <w:t xml:space="preserve">- </w:t>
      </w:r>
      <w:r>
        <w:t>в  Администрации</w:t>
      </w:r>
      <w:r w:rsidR="00A56B4E">
        <w:t xml:space="preserve"> муниципального образования</w:t>
      </w:r>
      <w:r>
        <w:t>:</w:t>
      </w:r>
    </w:p>
    <w:p w:rsidR="00CA4FFC" w:rsidRDefault="003312F8">
      <w:pPr>
        <w:ind w:firstLine="708"/>
        <w:jc w:val="both"/>
      </w:pPr>
      <w:r>
        <w:t xml:space="preserve">- </w:t>
      </w:r>
      <w:r w:rsidR="00CA4FFC">
        <w:t xml:space="preserve">посредством размещения на информационном стенде и официальном сайте Администрации </w:t>
      </w:r>
      <w:r w:rsidR="00A56B4E">
        <w:t xml:space="preserve">муниципального образования </w:t>
      </w:r>
      <w:r w:rsidR="00CA4FFC">
        <w:t>в сети Интернет, электронного информирования;</w:t>
      </w:r>
    </w:p>
    <w:p w:rsidR="00CA4FFC" w:rsidRDefault="00A56B4E">
      <w:pPr>
        <w:ind w:firstLine="708"/>
        <w:jc w:val="both"/>
      </w:pPr>
      <w:r>
        <w:t xml:space="preserve">- </w:t>
      </w:r>
      <w:r w:rsidR="00CA4FFC">
        <w:t xml:space="preserve">с использованием средств телефонной, почтовой связи.  </w:t>
      </w:r>
    </w:p>
    <w:p w:rsidR="00CA4FFC" w:rsidRDefault="00CA4FFC" w:rsidP="00A56B4E">
      <w:pPr>
        <w:ind w:firstLine="709"/>
        <w:jc w:val="both"/>
      </w:pPr>
      <w:r>
        <w:lastRenderedPageBreak/>
        <w:t>Для получения информации о муниципальной услуге, порядке</w:t>
      </w:r>
      <w:r w:rsidR="00A56B4E">
        <w:t xml:space="preserve"> </w:t>
      </w:r>
      <w:r>
        <w:t>предоставления, ходе предоставления муниципальной услуги заявители вправе обращаться:</w:t>
      </w:r>
    </w:p>
    <w:p w:rsidR="00CA4FFC" w:rsidRDefault="00CA4FFC">
      <w:pPr>
        <w:ind w:firstLine="709"/>
        <w:jc w:val="both"/>
      </w:pPr>
      <w:r>
        <w:t>1) в устной форме лично или по телефону:</w:t>
      </w:r>
    </w:p>
    <w:p w:rsidR="00CA4FFC" w:rsidRDefault="00CA4FFC">
      <w:pPr>
        <w:ind w:firstLine="709"/>
        <w:jc w:val="both"/>
      </w:pPr>
      <w:r>
        <w:t>к специалистам Администрации</w:t>
      </w:r>
      <w:r w:rsidR="00A56B4E">
        <w:t xml:space="preserve"> муниципального образования</w:t>
      </w:r>
      <w:r>
        <w:t>, участвующих в предоставлении муниципальной услуги;</w:t>
      </w:r>
    </w:p>
    <w:p w:rsidR="00CA4FFC" w:rsidRDefault="00CA4FFC">
      <w:pPr>
        <w:ind w:firstLine="709"/>
        <w:jc w:val="both"/>
      </w:pPr>
      <w:r>
        <w:t>2) в письменной форме почтой;</w:t>
      </w:r>
    </w:p>
    <w:p w:rsidR="00CA4FFC" w:rsidRDefault="00CA4FFC">
      <w:pPr>
        <w:ind w:firstLine="709"/>
        <w:jc w:val="both"/>
      </w:pPr>
      <w:r>
        <w:t>3) посредством электронной почты;</w:t>
      </w:r>
    </w:p>
    <w:p w:rsidR="00CA4FFC" w:rsidRDefault="00CA4FFC">
      <w:pPr>
        <w:ind w:firstLine="700"/>
        <w:jc w:val="both"/>
      </w:pPr>
      <w:r>
        <w:t>Информирование проводится в двух формах: устное и письменное.</w:t>
      </w:r>
    </w:p>
    <w:p w:rsidR="00CA4FFC" w:rsidRDefault="00CA4FFC">
      <w:pPr>
        <w:ind w:firstLine="700"/>
        <w:jc w:val="both"/>
      </w:pPr>
      <w:r>
        <w:t>При ответах на телефонные звонки и обращения заявителей лично специалисты устно информируют обратившихся по интересующим их вопросам. Ответ на телефонный звонок должен начинаться с информации о наименовании</w:t>
      </w:r>
      <w:r w:rsidR="00A56B4E">
        <w:t xml:space="preserve"> муниципального образования</w:t>
      </w:r>
      <w:r>
        <w:t>, в который поступил звонок, и фамилии специалиста, принявшего телефонный звонок.</w:t>
      </w:r>
    </w:p>
    <w:p w:rsidR="00CA4FFC" w:rsidRDefault="00CA4FFC">
      <w:pPr>
        <w:ind w:firstLine="700"/>
        <w:jc w:val="both"/>
      </w:pPr>
      <w:r>
        <w:t>Устное информирование обратившегося лица осуществляется специалистом не более 10 минут.</w:t>
      </w:r>
    </w:p>
    <w:p w:rsidR="00CA4FFC" w:rsidRDefault="00CA4FFC">
      <w:pPr>
        <w:ind w:firstLine="709"/>
        <w:jc w:val="both"/>
      </w:pPr>
      <w:r>
        <w:t xml:space="preserve">В случае если для подготовки ответа требуется продолжительное время, либо дополнительная информация от заявителя, специалист, осуществляющий устное информирование, предлагает обратившемуся лицу направить в администрацию муниципального </w:t>
      </w:r>
      <w:r w:rsidR="00A56B4E">
        <w:t xml:space="preserve">образования </w:t>
      </w:r>
      <w:r w:rsidR="00D95F9D">
        <w:t xml:space="preserve"> </w:t>
      </w:r>
      <w:r>
        <w:t xml:space="preserve"> обращение о предоставлении письменной информации по вопросам предоставления муниципальной услуги, либо назначает другое удобное для обратившегося лица время для устного информирования;</w:t>
      </w:r>
    </w:p>
    <w:p w:rsidR="00CA4FFC" w:rsidRDefault="00CA4FFC" w:rsidP="00D95F9D">
      <w:pPr>
        <w:ind w:firstLine="700"/>
        <w:jc w:val="both"/>
      </w:pPr>
      <w:r>
        <w:t xml:space="preserve">Письменное информирование по вопросам предоставления муниципальной услуги осуществляется при получении обращения о предоставлении письменной информации по вопросам предоставления муниципальной услуги. </w:t>
      </w:r>
    </w:p>
    <w:p w:rsidR="00CA4FFC" w:rsidRDefault="00CA4FFC" w:rsidP="00D95F9D">
      <w:pPr>
        <w:ind w:firstLine="700"/>
        <w:jc w:val="both"/>
      </w:pPr>
      <w:r>
        <w:t>Специалист, ответственный за рассмотрение обращения, обеспечивает объективное, всестороннее и своевременное рассмотрение обращения, готовит письменный ответ по существу поставленных вопросов.</w:t>
      </w:r>
    </w:p>
    <w:p w:rsidR="00D95F9D" w:rsidRDefault="00CA4FFC" w:rsidP="00D95F9D">
      <w:pPr>
        <w:ind w:firstLine="700"/>
        <w:jc w:val="both"/>
      </w:pPr>
      <w:r>
        <w:t>Письменный ответ на обращение подписывается главой муниципального</w:t>
      </w:r>
      <w:r w:rsidR="00A56B4E">
        <w:t xml:space="preserve"> образования</w:t>
      </w:r>
      <w:proofErr w:type="gramStart"/>
      <w:r w:rsidR="00D95F9D">
        <w:t xml:space="preserve"> </w:t>
      </w:r>
      <w:r>
        <w:t>,</w:t>
      </w:r>
      <w:proofErr w:type="gramEnd"/>
      <w:r>
        <w:t xml:space="preserve"> содержит фамилию, имя, отчество и номер телефона исполнителя</w:t>
      </w:r>
      <w:r w:rsidR="00D95F9D">
        <w:t>.</w:t>
      </w:r>
      <w:r>
        <w:t xml:space="preserve"> </w:t>
      </w:r>
      <w:r w:rsidR="00D95F9D">
        <w:t xml:space="preserve">Ответ на обращение направляется в форме электронного документа по адресу электронной почты, указанному в обращении, поступившем в администрацию или должностному лицу в форме электронного документа, и в письменной форме по почтовому адресу, указанному в обращении, поступившем в администрацию или должностному лицу в </w:t>
      </w:r>
      <w:r w:rsidR="00D95F9D" w:rsidRPr="00CA239C">
        <w:t>письменной форме</w:t>
      </w:r>
      <w:r w:rsidR="00D95F9D">
        <w:t>.</w:t>
      </w:r>
    </w:p>
    <w:p w:rsidR="00CA4FFC" w:rsidRDefault="00CA4FFC" w:rsidP="00D95F9D">
      <w:pPr>
        <w:ind w:firstLine="709"/>
        <w:jc w:val="both"/>
      </w:pPr>
    </w:p>
    <w:p w:rsidR="00CA4FFC" w:rsidRDefault="00A56B4E">
      <w:pPr>
        <w:jc w:val="center"/>
      </w:pPr>
      <w:r>
        <w:t xml:space="preserve">2. </w:t>
      </w:r>
      <w:r w:rsidR="00CA4FFC">
        <w:t xml:space="preserve"> Стандарт предоставления муниципальной услуги</w:t>
      </w:r>
    </w:p>
    <w:p w:rsidR="00CA4FFC" w:rsidRDefault="00CA4FFC">
      <w:pPr>
        <w:jc w:val="both"/>
      </w:pPr>
      <w:r>
        <w:t xml:space="preserve">                  </w:t>
      </w:r>
    </w:p>
    <w:p w:rsidR="00C41B0E" w:rsidRDefault="00C41B0E" w:rsidP="00C41B0E">
      <w:pPr>
        <w:ind w:firstLine="567"/>
        <w:jc w:val="both"/>
      </w:pPr>
      <w:r>
        <w:t>2.1.Наименование муниципальной услуги: предоставление информации о порядке предоставления жилищно-коммунальных услуг населению.</w:t>
      </w:r>
    </w:p>
    <w:p w:rsidR="00C41B0E" w:rsidRDefault="00C41B0E" w:rsidP="00C41B0E">
      <w:pPr>
        <w:ind w:firstLine="700"/>
        <w:jc w:val="both"/>
      </w:pPr>
      <w:r>
        <w:t>2.2. Предоставление муниципальной услуги осуществляет Администрация</w:t>
      </w:r>
    </w:p>
    <w:p w:rsidR="00C41B0E" w:rsidRDefault="00C41B0E" w:rsidP="00C41B0E">
      <w:pPr>
        <w:jc w:val="both"/>
      </w:pPr>
      <w:r>
        <w:t xml:space="preserve">муниципального образования. </w:t>
      </w:r>
    </w:p>
    <w:p w:rsidR="00C41B0E" w:rsidRDefault="00C41B0E" w:rsidP="00C41B0E">
      <w:pPr>
        <w:ind w:firstLine="567"/>
        <w:jc w:val="both"/>
      </w:pPr>
    </w:p>
    <w:p w:rsidR="00167C8D" w:rsidRDefault="00CA4FFC" w:rsidP="00C41B0E">
      <w:pPr>
        <w:ind w:firstLine="567"/>
        <w:jc w:val="both"/>
      </w:pPr>
      <w:r>
        <w:lastRenderedPageBreak/>
        <w:t xml:space="preserve">При предоставлении муниципальной услуги также могут принимать участие в качестве источников получения документов, необходимых для предоставления услуги, или источников предоставления информации для проверки сведений, предоставляемых заявителями, следующие органы и учреждения: </w:t>
      </w:r>
      <w:r w:rsidR="00167C8D">
        <w:t xml:space="preserve">- </w:t>
      </w:r>
    </w:p>
    <w:p w:rsidR="00CA4FFC" w:rsidRDefault="00CA4FFC" w:rsidP="00C41B0E">
      <w:pPr>
        <w:ind w:firstLine="567"/>
        <w:jc w:val="both"/>
      </w:pPr>
      <w:r>
        <w:t xml:space="preserve">Запрещено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и организации, за исключением получения услуг, включенных в </w:t>
      </w:r>
      <w:hyperlink w:history="1">
        <w:r>
          <w:t>перечень</w:t>
        </w:r>
      </w:hyperlink>
      <w:r>
        <w:t xml:space="preserve"> услуг, которые являются необходимыми и обязательными для предоставления муниципальных услуг.</w:t>
      </w:r>
    </w:p>
    <w:p w:rsidR="00CA4FFC" w:rsidRDefault="00CA4FFC" w:rsidP="00C72701">
      <w:pPr>
        <w:ind w:firstLine="700"/>
        <w:jc w:val="both"/>
      </w:pPr>
      <w:r>
        <w:t>2.3. Результатом предоставления муниципальной услуги является:</w:t>
      </w:r>
      <w:r w:rsidR="00C72701">
        <w:t xml:space="preserve"> предоставление информации о порядке предоставления жилищно-коммунальных услуг населению.</w:t>
      </w:r>
    </w:p>
    <w:p w:rsidR="00CA4FFC" w:rsidRDefault="00CA4FFC">
      <w:pPr>
        <w:ind w:firstLine="700"/>
        <w:jc w:val="both"/>
      </w:pPr>
      <w:r>
        <w:t>2.4. Срок  предоставления муниципальной услуги:</w:t>
      </w:r>
    </w:p>
    <w:p w:rsidR="00CA4FFC" w:rsidRDefault="00CA4FFC">
      <w:pPr>
        <w:tabs>
          <w:tab w:val="left" w:pos="1080"/>
        </w:tabs>
        <w:ind w:firstLine="709"/>
        <w:jc w:val="both"/>
      </w:pPr>
      <w:r>
        <w:t xml:space="preserve">2.4.1 Общий срок принятия решения о предоставлении муниципальной услуги составляет </w:t>
      </w:r>
      <w:r w:rsidR="005C2252">
        <w:t>30</w:t>
      </w:r>
      <w:r>
        <w:t xml:space="preserve"> </w:t>
      </w:r>
      <w:r w:rsidR="00342E30">
        <w:t xml:space="preserve"> </w:t>
      </w:r>
      <w:r>
        <w:t xml:space="preserve"> дней со дня обращения за муниципальной услугой.</w:t>
      </w:r>
    </w:p>
    <w:p w:rsidR="001679D7" w:rsidRPr="001679D7" w:rsidRDefault="001679D7" w:rsidP="001679D7">
      <w:pPr>
        <w:ind w:firstLine="709"/>
        <w:jc w:val="both"/>
      </w:pPr>
      <w:r w:rsidRPr="001679D7">
        <w:t>При консультировании по телефону - в момент обращения, если в обращении заинтересованного лица факты и обстоятельства являются очевидными и не требуют дополнительной проверки. В остальных случаях назначается другое удобное для заявителя время для устной консультации по существу поставленного вопроса.</w:t>
      </w:r>
    </w:p>
    <w:p w:rsidR="001679D7" w:rsidRPr="001679D7" w:rsidRDefault="001679D7" w:rsidP="001679D7">
      <w:pPr>
        <w:ind w:firstLine="709"/>
        <w:jc w:val="both"/>
      </w:pPr>
      <w:r w:rsidRPr="001679D7">
        <w:t>При проведении личного приема - в ходе личного приема, если изложенные в устном запросе факты и обстоятельства не требуют дополнительной проверки. В остальных случаях заявителю предлагается изложить вопрос о предоставлении информации о порядке предоставления жилищно-коммунальных услуг в письменной форме для последующей подготовки письменного ответа по существу поставленных в обращении вопросов.</w:t>
      </w:r>
    </w:p>
    <w:p w:rsidR="001679D7" w:rsidRPr="001679D7" w:rsidRDefault="001679D7" w:rsidP="001679D7">
      <w:pPr>
        <w:ind w:firstLine="709"/>
        <w:jc w:val="both"/>
      </w:pPr>
      <w:r w:rsidRPr="001679D7">
        <w:t>При получении обращения в письменной форме - в срок, не превышающий 30 дней со дня регистрации обращения в письменной форме. Если для предоставления муниципальной услуги необходимо истребование дополнительных материалов, обязательных для рассмотрения обращения, должностное или уполномоченное лицо продлевает срок рассмотрения обращения не более чем на 30 дней, уведомив заявителя о продлении срока в письменной форме почтовым отправлением.</w:t>
      </w:r>
    </w:p>
    <w:p w:rsidR="001679D7" w:rsidRPr="001679D7" w:rsidRDefault="001679D7" w:rsidP="001679D7">
      <w:pPr>
        <w:ind w:firstLine="709"/>
        <w:jc w:val="both"/>
      </w:pPr>
      <w:r w:rsidRPr="001679D7">
        <w:t>При получении обращения о предоставлении информации о порядке предоставления жилищно-коммунальных услуг в электронном виде - в срок, не превышающий 30 дней со дня регистрации обращения в электронном виде. В случае направления запроса о получении документов, необходимых для рассмотрения обращения, должностное или уполномоченное лицо продлевает срок рассмотрения обращения не более чем на 30 дней, уведомив заявителя по электронной почте о продлении срока.</w:t>
      </w:r>
    </w:p>
    <w:p w:rsidR="001679D7" w:rsidRPr="001679D7" w:rsidRDefault="001679D7" w:rsidP="001679D7">
      <w:pPr>
        <w:ind w:firstLine="709"/>
        <w:jc w:val="both"/>
      </w:pPr>
      <w:proofErr w:type="gramStart"/>
      <w:r w:rsidRPr="001679D7">
        <w:t xml:space="preserve">Обращение в письменной форме, по почте или в электронном виде, содержащее вопросы, решение которых не входит в компетенцию </w:t>
      </w:r>
      <w:r w:rsidR="00603B59">
        <w:t>администрации</w:t>
      </w:r>
      <w:r w:rsidRPr="001679D7">
        <w:t xml:space="preserve">, направляется в течение семи дней со дня регистрации в соответствующий орган или соответствующему должностному лицу, в </w:t>
      </w:r>
      <w:r w:rsidRPr="001679D7">
        <w:lastRenderedPageBreak/>
        <w:t>компетенцию которых входит решение поставленных в обращении вопросов, с уведомлением заявителя, направившего обращение, о переадресации обращения.</w:t>
      </w:r>
      <w:proofErr w:type="gramEnd"/>
    </w:p>
    <w:p w:rsidR="001679D7" w:rsidRPr="001679D7" w:rsidRDefault="001679D7" w:rsidP="001679D7">
      <w:pPr>
        <w:ind w:firstLine="709"/>
        <w:jc w:val="both"/>
      </w:pPr>
      <w:r w:rsidRPr="001679D7">
        <w:t>Обращение заявителя о предоставлении информации о порядке предоставления жилищно-коммунальных услуг считается разрешенным, если рассмотрены все поставленные в нем вопросы, приняты необходимые меры и заявителю дан ответ в письменной, устной форме или в электронном виде (по желанию заявителя) в течение 30 дней со дня регистрации обращения.</w:t>
      </w:r>
    </w:p>
    <w:p w:rsidR="00CA4FFC" w:rsidRDefault="00CA4FFC">
      <w:pPr>
        <w:tabs>
          <w:tab w:val="left" w:pos="1080"/>
        </w:tabs>
        <w:ind w:firstLine="709"/>
        <w:jc w:val="both"/>
      </w:pPr>
      <w:r>
        <w:t>2.4.2 Сроки прохождения отдельных административных процедур, необходимых для предоставления муниципальной услуги, указаны в разделе 3 настоящего административного регламента.</w:t>
      </w:r>
    </w:p>
    <w:p w:rsidR="00CA4FFC" w:rsidRDefault="00CA4FFC">
      <w:pPr>
        <w:ind w:firstLine="709"/>
        <w:jc w:val="both"/>
      </w:pPr>
      <w:r>
        <w:t xml:space="preserve">2.4.3. Срок выдачи (направления) заявителю документов, являющихся результатом предоставления муниципальной услуги, составляет </w:t>
      </w:r>
      <w:r w:rsidR="005C2252">
        <w:t xml:space="preserve">30 </w:t>
      </w:r>
      <w:r w:rsidR="00342E30">
        <w:t xml:space="preserve"> </w:t>
      </w:r>
      <w:r w:rsidR="005C2252">
        <w:t>дней.</w:t>
      </w:r>
    </w:p>
    <w:p w:rsidR="00CA4FFC" w:rsidRDefault="00CA4FFC" w:rsidP="00A56B4E">
      <w:pPr>
        <w:ind w:firstLine="709"/>
        <w:jc w:val="both"/>
      </w:pPr>
      <w:r>
        <w:t>2.5. Правовые основания для предоставления муниципальной услуги</w:t>
      </w:r>
    </w:p>
    <w:p w:rsidR="00CA4FFC" w:rsidRDefault="00CA4FFC" w:rsidP="00A56B4E">
      <w:pPr>
        <w:ind w:firstLine="709"/>
        <w:jc w:val="both"/>
      </w:pPr>
      <w:r>
        <w:t xml:space="preserve">Предоставление муниципальной услуги осуществляется в соответствии </w:t>
      </w:r>
      <w:proofErr w:type="gramStart"/>
      <w:r>
        <w:t>с</w:t>
      </w:r>
      <w:proofErr w:type="gramEnd"/>
      <w:r>
        <w:t>:</w:t>
      </w:r>
    </w:p>
    <w:p w:rsidR="00342E30" w:rsidRPr="00916AF6" w:rsidRDefault="00342E30" w:rsidP="00916AF6">
      <w:pPr>
        <w:pStyle w:val="s1"/>
        <w:shd w:val="clear" w:color="auto" w:fill="FFFFFF"/>
        <w:spacing w:before="0" w:beforeAutospacing="0" w:after="0" w:afterAutospacing="0"/>
        <w:ind w:firstLine="567"/>
        <w:jc w:val="both"/>
        <w:rPr>
          <w:color w:val="22272F"/>
          <w:sz w:val="28"/>
          <w:szCs w:val="28"/>
        </w:rPr>
      </w:pPr>
      <w:hyperlink r:id="rId8" w:anchor="/document/12138291/entry/0" w:history="1">
        <w:r w:rsidRPr="009833ED">
          <w:rPr>
            <w:rStyle w:val="a3"/>
            <w:color w:val="auto"/>
            <w:sz w:val="28"/>
            <w:szCs w:val="28"/>
            <w:u w:val="none"/>
          </w:rPr>
          <w:t>Жилищным кодексом</w:t>
        </w:r>
      </w:hyperlink>
      <w:r w:rsidRPr="00916AF6">
        <w:rPr>
          <w:rStyle w:val="apple-converted-space"/>
          <w:color w:val="22272F"/>
          <w:sz w:val="28"/>
          <w:szCs w:val="28"/>
        </w:rPr>
        <w:t> </w:t>
      </w:r>
      <w:r w:rsidRPr="00916AF6">
        <w:rPr>
          <w:color w:val="22272F"/>
          <w:sz w:val="28"/>
          <w:szCs w:val="28"/>
        </w:rPr>
        <w:t>Российской Федерации от 29.12.2004 N 188-ФЗ ("Российская газета", 2005, N 1);</w:t>
      </w:r>
    </w:p>
    <w:p w:rsidR="00342E30" w:rsidRPr="009833ED" w:rsidRDefault="00342E30" w:rsidP="00916AF6">
      <w:pPr>
        <w:pStyle w:val="s1"/>
        <w:shd w:val="clear" w:color="auto" w:fill="FFFFFF"/>
        <w:spacing w:before="0" w:beforeAutospacing="0" w:after="0" w:afterAutospacing="0"/>
        <w:ind w:firstLine="567"/>
        <w:jc w:val="both"/>
        <w:rPr>
          <w:sz w:val="28"/>
          <w:szCs w:val="28"/>
        </w:rPr>
      </w:pPr>
      <w:hyperlink r:id="rId9" w:anchor="/document/186367/entry/0" w:history="1">
        <w:r w:rsidRPr="009833ED">
          <w:rPr>
            <w:rStyle w:val="a3"/>
            <w:color w:val="auto"/>
            <w:sz w:val="28"/>
            <w:szCs w:val="28"/>
            <w:u w:val="none"/>
          </w:rPr>
          <w:t>Федеральным законом</w:t>
        </w:r>
      </w:hyperlink>
      <w:r w:rsidRPr="009833ED">
        <w:rPr>
          <w:rStyle w:val="apple-converted-space"/>
          <w:sz w:val="28"/>
          <w:szCs w:val="28"/>
        </w:rPr>
        <w:t> </w:t>
      </w:r>
      <w:r w:rsidRPr="009833ED">
        <w:rPr>
          <w:sz w:val="28"/>
          <w:szCs w:val="28"/>
        </w:rPr>
        <w:t>от 06.10.2003 N 131-ФЗ "Об общих принципах организации местного самоуправления в Российской Федерации" ("Российская газета", 2003, N 202);</w:t>
      </w:r>
    </w:p>
    <w:p w:rsidR="00342E30" w:rsidRPr="009833ED" w:rsidRDefault="00342E30" w:rsidP="00916AF6">
      <w:pPr>
        <w:pStyle w:val="s1"/>
        <w:shd w:val="clear" w:color="auto" w:fill="FFFFFF"/>
        <w:spacing w:before="0" w:beforeAutospacing="0" w:after="0" w:afterAutospacing="0"/>
        <w:ind w:firstLine="567"/>
        <w:jc w:val="both"/>
        <w:rPr>
          <w:sz w:val="28"/>
          <w:szCs w:val="28"/>
        </w:rPr>
      </w:pPr>
      <w:hyperlink r:id="rId10" w:anchor="/document/12138284/entry/0" w:history="1">
        <w:r w:rsidRPr="009833ED">
          <w:rPr>
            <w:rStyle w:val="a3"/>
            <w:color w:val="auto"/>
            <w:sz w:val="28"/>
            <w:szCs w:val="28"/>
            <w:u w:val="none"/>
          </w:rPr>
          <w:t>Федеральным законом</w:t>
        </w:r>
      </w:hyperlink>
      <w:r w:rsidRPr="009833ED">
        <w:rPr>
          <w:rStyle w:val="apple-converted-space"/>
          <w:sz w:val="28"/>
          <w:szCs w:val="28"/>
        </w:rPr>
        <w:t> </w:t>
      </w:r>
      <w:r w:rsidRPr="009833ED">
        <w:rPr>
          <w:sz w:val="28"/>
          <w:szCs w:val="28"/>
        </w:rPr>
        <w:t>от 30.12.2004 N 210-ФЗ "Об основах регулирования тарифов организаций коммунального комплекса" ("Российская газета", 2004, N 292);</w:t>
      </w:r>
    </w:p>
    <w:p w:rsidR="00342E30" w:rsidRPr="009833ED" w:rsidRDefault="00342E30" w:rsidP="00916AF6">
      <w:pPr>
        <w:pStyle w:val="s1"/>
        <w:shd w:val="clear" w:color="auto" w:fill="FFFFFF"/>
        <w:spacing w:before="0" w:beforeAutospacing="0" w:after="0" w:afterAutospacing="0"/>
        <w:ind w:firstLine="567"/>
        <w:jc w:val="both"/>
        <w:rPr>
          <w:sz w:val="28"/>
          <w:szCs w:val="28"/>
        </w:rPr>
      </w:pPr>
      <w:hyperlink r:id="rId11" w:anchor="/document/12177515/entry/0" w:history="1">
        <w:r w:rsidRPr="009833ED">
          <w:rPr>
            <w:rStyle w:val="a3"/>
            <w:color w:val="auto"/>
            <w:sz w:val="28"/>
            <w:szCs w:val="28"/>
            <w:u w:val="none"/>
          </w:rPr>
          <w:t>Федеральным законом</w:t>
        </w:r>
      </w:hyperlink>
      <w:r w:rsidRPr="009833ED">
        <w:rPr>
          <w:rStyle w:val="apple-converted-space"/>
          <w:sz w:val="28"/>
          <w:szCs w:val="28"/>
        </w:rPr>
        <w:t> </w:t>
      </w:r>
      <w:r w:rsidRPr="009833ED">
        <w:rPr>
          <w:sz w:val="28"/>
          <w:szCs w:val="28"/>
        </w:rPr>
        <w:t>от 27.07.2010 N 210-ФЗ "Об организации предоставления государственных и муниципальных услуг" ("Российская газета", 2010, N 168);</w:t>
      </w:r>
    </w:p>
    <w:p w:rsidR="00342E30" w:rsidRPr="009833ED" w:rsidRDefault="00342E30" w:rsidP="00916AF6">
      <w:pPr>
        <w:pStyle w:val="s1"/>
        <w:shd w:val="clear" w:color="auto" w:fill="FFFFFF"/>
        <w:spacing w:before="0" w:beforeAutospacing="0" w:after="0" w:afterAutospacing="0"/>
        <w:ind w:firstLine="567"/>
        <w:jc w:val="both"/>
        <w:rPr>
          <w:sz w:val="28"/>
          <w:szCs w:val="28"/>
        </w:rPr>
      </w:pPr>
      <w:hyperlink r:id="rId12" w:anchor="/document/12177489/entry/0" w:history="1">
        <w:r w:rsidRPr="009833ED">
          <w:rPr>
            <w:rStyle w:val="a3"/>
            <w:color w:val="auto"/>
            <w:sz w:val="28"/>
            <w:szCs w:val="28"/>
            <w:u w:val="none"/>
          </w:rPr>
          <w:t>Федеральным законом</w:t>
        </w:r>
      </w:hyperlink>
      <w:r w:rsidRPr="009833ED">
        <w:rPr>
          <w:rStyle w:val="apple-converted-space"/>
          <w:sz w:val="28"/>
          <w:szCs w:val="28"/>
        </w:rPr>
        <w:t> </w:t>
      </w:r>
      <w:r w:rsidRPr="009833ED">
        <w:rPr>
          <w:sz w:val="28"/>
          <w:szCs w:val="28"/>
        </w:rPr>
        <w:t>от 27.07.2010 N 190-ФЗ "О теплоснабжении" ("Российская газета", 2010, N 168);</w:t>
      </w:r>
    </w:p>
    <w:p w:rsidR="00342E30" w:rsidRPr="009833ED" w:rsidRDefault="00342E30" w:rsidP="00916AF6">
      <w:pPr>
        <w:pStyle w:val="s1"/>
        <w:shd w:val="clear" w:color="auto" w:fill="FFFFFF"/>
        <w:spacing w:before="0" w:beforeAutospacing="0" w:after="0" w:afterAutospacing="0"/>
        <w:ind w:firstLine="567"/>
        <w:jc w:val="both"/>
        <w:rPr>
          <w:sz w:val="28"/>
          <w:szCs w:val="28"/>
        </w:rPr>
      </w:pPr>
      <w:hyperlink r:id="rId13" w:anchor="/document/70103066/entry/0" w:history="1">
        <w:r w:rsidRPr="009833ED">
          <w:rPr>
            <w:rStyle w:val="a3"/>
            <w:color w:val="auto"/>
            <w:sz w:val="28"/>
            <w:szCs w:val="28"/>
            <w:u w:val="none"/>
          </w:rPr>
          <w:t>Федеральным законом</w:t>
        </w:r>
      </w:hyperlink>
      <w:r w:rsidRPr="009833ED">
        <w:rPr>
          <w:rStyle w:val="apple-converted-space"/>
          <w:sz w:val="28"/>
          <w:szCs w:val="28"/>
        </w:rPr>
        <w:t> </w:t>
      </w:r>
      <w:r w:rsidRPr="009833ED">
        <w:rPr>
          <w:sz w:val="28"/>
          <w:szCs w:val="28"/>
        </w:rPr>
        <w:t>от 07.12.2011 N 416-ФЗ "О водоснабжении и водоотведении" ("Российская газета", 2011, N 278);</w:t>
      </w:r>
    </w:p>
    <w:p w:rsidR="00342E30" w:rsidRPr="009833ED" w:rsidRDefault="00342E30" w:rsidP="00916AF6">
      <w:pPr>
        <w:pStyle w:val="s1"/>
        <w:shd w:val="clear" w:color="auto" w:fill="FFFFFF"/>
        <w:spacing w:before="0" w:beforeAutospacing="0" w:after="0" w:afterAutospacing="0"/>
        <w:ind w:firstLine="567"/>
        <w:jc w:val="both"/>
        <w:rPr>
          <w:sz w:val="28"/>
          <w:szCs w:val="28"/>
        </w:rPr>
      </w:pPr>
      <w:hyperlink r:id="rId14" w:anchor="/document/12148944/entry/0" w:history="1">
        <w:proofErr w:type="gramStart"/>
        <w:r w:rsidRPr="009833ED">
          <w:rPr>
            <w:rStyle w:val="a3"/>
            <w:color w:val="auto"/>
            <w:sz w:val="28"/>
            <w:szCs w:val="28"/>
            <w:u w:val="none"/>
          </w:rPr>
          <w:t>постановлением</w:t>
        </w:r>
      </w:hyperlink>
      <w:r w:rsidRPr="009833ED">
        <w:rPr>
          <w:rStyle w:val="apple-converted-space"/>
          <w:sz w:val="28"/>
          <w:szCs w:val="28"/>
        </w:rPr>
        <w:t> </w:t>
      </w:r>
      <w:r w:rsidRPr="009833ED">
        <w:rPr>
          <w:sz w:val="28"/>
          <w:szCs w:val="28"/>
        </w:rPr>
        <w:t>Правительства Российской Федерации от 13.08.2006 N 491 "Об утверждении</w:t>
      </w:r>
      <w:r w:rsidRPr="009833ED">
        <w:rPr>
          <w:rStyle w:val="apple-converted-space"/>
          <w:sz w:val="28"/>
          <w:szCs w:val="28"/>
        </w:rPr>
        <w:t> </w:t>
      </w:r>
      <w:r w:rsidRPr="009833ED">
        <w:rPr>
          <w:rStyle w:val="ab"/>
          <w:i w:val="0"/>
          <w:iCs w:val="0"/>
          <w:sz w:val="28"/>
          <w:szCs w:val="28"/>
        </w:rPr>
        <w:t>Правил</w:t>
      </w:r>
      <w:r w:rsidRPr="009833ED">
        <w:rPr>
          <w:rStyle w:val="apple-converted-space"/>
          <w:sz w:val="28"/>
          <w:szCs w:val="28"/>
        </w:rPr>
        <w:t> </w:t>
      </w:r>
      <w:r w:rsidRPr="009833ED">
        <w:rPr>
          <w:sz w:val="28"/>
          <w:szCs w:val="28"/>
        </w:rPr>
        <w:t>содержания общего имущества в многоквартирном доме и Правил изменения размера платы за содержание и ремонт жилого помещения в случае оказания услуг и выполнения работ по управлению, содержанию и ремонту общего имущества в многоквартирном доме ненадлежащего качества и (или) с перерывами, превышающими установленную продолжительность" ("Российская газета", 2006, N 184);</w:t>
      </w:r>
      <w:proofErr w:type="gramEnd"/>
    </w:p>
    <w:p w:rsidR="00342E30" w:rsidRPr="009833ED" w:rsidRDefault="00342E30" w:rsidP="00916AF6">
      <w:pPr>
        <w:pStyle w:val="s1"/>
        <w:shd w:val="clear" w:color="auto" w:fill="FFFFFF"/>
        <w:spacing w:before="0" w:beforeAutospacing="0" w:after="0" w:afterAutospacing="0"/>
        <w:ind w:firstLine="567"/>
        <w:jc w:val="both"/>
        <w:rPr>
          <w:sz w:val="28"/>
          <w:szCs w:val="28"/>
        </w:rPr>
      </w:pPr>
      <w:hyperlink r:id="rId15" w:anchor="/document/12186043/entry/0" w:history="1">
        <w:r w:rsidRPr="009833ED">
          <w:rPr>
            <w:rStyle w:val="a3"/>
            <w:color w:val="auto"/>
            <w:sz w:val="28"/>
            <w:szCs w:val="28"/>
            <w:u w:val="none"/>
          </w:rPr>
          <w:t>постановлением</w:t>
        </w:r>
      </w:hyperlink>
      <w:r w:rsidRPr="009833ED">
        <w:rPr>
          <w:rStyle w:val="apple-converted-space"/>
          <w:sz w:val="28"/>
          <w:szCs w:val="28"/>
        </w:rPr>
        <w:t> </w:t>
      </w:r>
      <w:r w:rsidRPr="009833ED">
        <w:rPr>
          <w:sz w:val="28"/>
          <w:szCs w:val="28"/>
        </w:rPr>
        <w:t>Правительства Российской Федерации от 06.05.2011 N 354 "О</w:t>
      </w:r>
      <w:r w:rsidRPr="009833ED">
        <w:rPr>
          <w:rStyle w:val="apple-converted-space"/>
          <w:sz w:val="28"/>
          <w:szCs w:val="28"/>
        </w:rPr>
        <w:t> </w:t>
      </w:r>
      <w:r w:rsidRPr="009833ED">
        <w:rPr>
          <w:rStyle w:val="ab"/>
          <w:i w:val="0"/>
          <w:iCs w:val="0"/>
          <w:sz w:val="28"/>
          <w:szCs w:val="28"/>
        </w:rPr>
        <w:t>предоставлении</w:t>
      </w:r>
      <w:r w:rsidRPr="009833ED">
        <w:rPr>
          <w:rStyle w:val="apple-converted-space"/>
          <w:sz w:val="28"/>
          <w:szCs w:val="28"/>
        </w:rPr>
        <w:t> </w:t>
      </w:r>
      <w:r w:rsidRPr="009833ED">
        <w:rPr>
          <w:sz w:val="28"/>
          <w:szCs w:val="28"/>
        </w:rPr>
        <w:t>коммунальных</w:t>
      </w:r>
      <w:r w:rsidRPr="009833ED">
        <w:rPr>
          <w:rStyle w:val="apple-converted-space"/>
          <w:sz w:val="28"/>
          <w:szCs w:val="28"/>
        </w:rPr>
        <w:t> </w:t>
      </w:r>
      <w:r w:rsidRPr="009833ED">
        <w:rPr>
          <w:rStyle w:val="ab"/>
          <w:i w:val="0"/>
          <w:iCs w:val="0"/>
          <w:sz w:val="28"/>
          <w:szCs w:val="28"/>
        </w:rPr>
        <w:t>услуг</w:t>
      </w:r>
      <w:r w:rsidR="00916AF6" w:rsidRPr="009833ED">
        <w:rPr>
          <w:rStyle w:val="ab"/>
          <w:i w:val="0"/>
          <w:iCs w:val="0"/>
          <w:sz w:val="28"/>
          <w:szCs w:val="28"/>
        </w:rPr>
        <w:t xml:space="preserve"> </w:t>
      </w:r>
      <w:r w:rsidRPr="009833ED">
        <w:rPr>
          <w:sz w:val="28"/>
          <w:szCs w:val="28"/>
        </w:rPr>
        <w:t>собственникам и пользователям помещений в многоквартирных домах и жилых домов" ("Российская газета", 2011, N 116);</w:t>
      </w:r>
    </w:p>
    <w:p w:rsidR="00CA4FFC" w:rsidRDefault="00CA4FFC" w:rsidP="00787260">
      <w:pPr>
        <w:ind w:firstLine="700"/>
        <w:jc w:val="both"/>
      </w:pPr>
      <w:r>
        <w:t>2.6. Перечень документов, необходимых для получения муниципальной услуги</w:t>
      </w:r>
    </w:p>
    <w:p w:rsidR="001679D7" w:rsidRDefault="001679D7" w:rsidP="001679D7">
      <w:pPr>
        <w:ind w:firstLine="709"/>
        <w:jc w:val="both"/>
      </w:pPr>
      <w:r>
        <w:t>Для предоставления муниципальной услуги (в случае,</w:t>
      </w:r>
      <w:r w:rsidR="00213CE6">
        <w:t xml:space="preserve"> если вопрос не может быть снят</w:t>
      </w:r>
      <w:r>
        <w:t xml:space="preserve"> путем консультирования по телефону или в ходе личного приема) </w:t>
      </w:r>
      <w:r>
        <w:lastRenderedPageBreak/>
        <w:t>заявителю необходимо обратиться в письменном или электронном виде. В случае необходимости заявителем прикладываются документы, подтверждающие факты, изложенные в обращении.</w:t>
      </w:r>
    </w:p>
    <w:p w:rsidR="00CA4FFC" w:rsidRPr="00D95F9D" w:rsidRDefault="00CA4FFC" w:rsidP="00D95F9D">
      <w:pPr>
        <w:ind w:firstLine="700"/>
        <w:jc w:val="both"/>
      </w:pPr>
      <w:r>
        <w:t>2.6.1</w:t>
      </w:r>
      <w:r w:rsidRPr="00D95F9D">
        <w:t>.</w:t>
      </w:r>
      <w:r w:rsidRPr="00D95F9D">
        <w:rPr>
          <w:rFonts w:ascii="Arial" w:eastAsia="Arial" w:hAnsi="Arial" w:cs="Arial"/>
        </w:rPr>
        <w:t xml:space="preserve"> </w:t>
      </w:r>
      <w:r w:rsidR="00D95F9D" w:rsidRPr="00D95F9D">
        <w:t xml:space="preserve"> </w:t>
      </w:r>
      <w:r w:rsidRPr="00D95F9D">
        <w:t xml:space="preserve"> </w:t>
      </w:r>
      <w:r w:rsidR="00D95F9D" w:rsidRPr="00D95F9D">
        <w:t>Запрещается требовать от заявителя представления документов и информации или осуществления действий, определенных в части 1 статьи 7 Федерального закона от 27 июля 2010 г. N 210-ФЗ «Об организации предоставления государственных и муниципальных услуг</w:t>
      </w:r>
      <w:r w:rsidRPr="00D95F9D">
        <w:t>.</w:t>
      </w:r>
    </w:p>
    <w:p w:rsidR="00CA4FFC" w:rsidRDefault="00CA4FFC" w:rsidP="00787260">
      <w:pPr>
        <w:ind w:firstLine="709"/>
        <w:jc w:val="both"/>
      </w:pPr>
      <w:r>
        <w:t>2.7.Перечень оснований для отказа в  приеме документов, необходимых для предоставления  муниципальной услуги.</w:t>
      </w:r>
    </w:p>
    <w:p w:rsidR="00CA4FFC" w:rsidRDefault="00CA4FFC">
      <w:pPr>
        <w:ind w:firstLine="700"/>
      </w:pPr>
      <w:r>
        <w:t xml:space="preserve">Основаниями для отказа в приеме документов  </w:t>
      </w:r>
      <w:r w:rsidR="00E3212B">
        <w:t>- отсутствуют</w:t>
      </w:r>
    </w:p>
    <w:p w:rsidR="00CA4FFC" w:rsidRDefault="00CA4FFC">
      <w:pPr>
        <w:ind w:firstLine="720"/>
        <w:jc w:val="both"/>
      </w:pPr>
      <w:r>
        <w:t xml:space="preserve">2.8. Перечень оснований для отказа в предоставлении  муниципальной  услуги. </w:t>
      </w:r>
    </w:p>
    <w:p w:rsidR="00CA4FFC" w:rsidRDefault="00CA4FFC" w:rsidP="00787260">
      <w:pPr>
        <w:ind w:firstLine="720"/>
        <w:jc w:val="both"/>
      </w:pPr>
      <w:r>
        <w:t>Основаниями для отказа в предоставлении муниципальной услуги</w:t>
      </w:r>
      <w:r w:rsidR="00787260">
        <w:t xml:space="preserve"> </w:t>
      </w:r>
      <w:r>
        <w:t>являются:</w:t>
      </w:r>
    </w:p>
    <w:p w:rsidR="00CA4FFC" w:rsidRDefault="00916AF6">
      <w:pPr>
        <w:ind w:firstLine="720"/>
        <w:jc w:val="both"/>
      </w:pPr>
      <w:r>
        <w:t>1</w:t>
      </w:r>
      <w:r w:rsidR="00CA4FFC">
        <w:t>) письменное заявление заявителя об отказе в предоставлении муниципальной  услуги;</w:t>
      </w:r>
    </w:p>
    <w:p w:rsidR="00CA4FFC" w:rsidRPr="00787260" w:rsidRDefault="00916AF6" w:rsidP="00787260">
      <w:pPr>
        <w:ind w:firstLine="709"/>
        <w:jc w:val="both"/>
        <w:rPr>
          <w:sz w:val="24"/>
          <w:szCs w:val="24"/>
        </w:rPr>
      </w:pPr>
      <w:r>
        <w:t>2</w:t>
      </w:r>
      <w:r w:rsidR="00023E9D">
        <w:t xml:space="preserve">) </w:t>
      </w:r>
      <w:r w:rsidR="00023E9D" w:rsidRPr="00023E9D">
        <w:t xml:space="preserve">в обращении заявителя содержится вопрос, на который ему </w:t>
      </w:r>
      <w:r>
        <w:t>неоднократно</w:t>
      </w:r>
      <w:r w:rsidR="00023E9D" w:rsidRPr="00023E9D">
        <w:t xml:space="preserve"> давались письменные ответы по существу в связи с ранее направленными обращениями, при условии, что указанное обращение и ранее поступившее обращение направлялись в </w:t>
      </w:r>
      <w:r w:rsidR="00603B59">
        <w:t>администрацию</w:t>
      </w:r>
      <w:r w:rsidR="00023E9D" w:rsidRPr="00023E9D">
        <w:t xml:space="preserve">. </w:t>
      </w:r>
      <w:r>
        <w:t xml:space="preserve"> </w:t>
      </w:r>
    </w:p>
    <w:p w:rsidR="00CA4FFC" w:rsidRDefault="00CA4FFC" w:rsidP="00023E9D">
      <w:pPr>
        <w:ind w:firstLine="720"/>
        <w:jc w:val="both"/>
      </w:pPr>
      <w:r>
        <w:t xml:space="preserve">2.9. Услуги, которые являются необходимыми и обязательными для предоставления </w:t>
      </w:r>
      <w:r w:rsidR="00787260">
        <w:t xml:space="preserve">муниципальной </w:t>
      </w:r>
      <w:r>
        <w:t>услуги:</w:t>
      </w:r>
      <w:r w:rsidR="00023E9D">
        <w:t>-</w:t>
      </w:r>
      <w:r w:rsidR="00213CE6">
        <w:t xml:space="preserve"> отсутствуют</w:t>
      </w:r>
    </w:p>
    <w:p w:rsidR="00CA4FFC" w:rsidRDefault="00787260" w:rsidP="00787260">
      <w:pPr>
        <w:ind w:firstLine="700"/>
        <w:jc w:val="both"/>
      </w:pPr>
      <w:r>
        <w:t xml:space="preserve">2.10. </w:t>
      </w:r>
      <w:r w:rsidR="00CA4FFC">
        <w:t xml:space="preserve">Размер платы, взимаемой с заявителя при предоставлении муниципальной услуги: </w:t>
      </w:r>
      <w:r w:rsidR="00023E9D">
        <w:t>услуга является бесплатно</w:t>
      </w:r>
      <w:r>
        <w:t>й</w:t>
      </w:r>
      <w:r w:rsidR="00023E9D">
        <w:t>.</w:t>
      </w:r>
    </w:p>
    <w:p w:rsidR="00CA4FFC" w:rsidRDefault="00213CE6">
      <w:pPr>
        <w:ind w:firstLine="700"/>
        <w:jc w:val="both"/>
      </w:pPr>
      <w:r>
        <w:t>2.11</w:t>
      </w:r>
      <w:r w:rsidR="00CA4FFC">
        <w:t xml:space="preserve">. Максимальное время ожидания в очереди при подаче заявления о предоставлении  муниципальной услуги не </w:t>
      </w:r>
      <w:r>
        <w:t xml:space="preserve">должно </w:t>
      </w:r>
      <w:r w:rsidR="00CA4FFC">
        <w:t xml:space="preserve">превышать  </w:t>
      </w:r>
      <w:r>
        <w:t>15</w:t>
      </w:r>
      <w:r w:rsidR="00CA4FFC">
        <w:t xml:space="preserve"> минут.</w:t>
      </w:r>
    </w:p>
    <w:p w:rsidR="00CA4FFC" w:rsidRDefault="00213CE6">
      <w:pPr>
        <w:ind w:firstLine="700"/>
        <w:jc w:val="both"/>
      </w:pPr>
      <w:r>
        <w:t>2.12</w:t>
      </w:r>
      <w:r w:rsidR="00CA4FFC">
        <w:t>.Срок и порядок регистрации запроса заявителя о предоставлении муниципальной услуги:</w:t>
      </w:r>
    </w:p>
    <w:p w:rsidR="00CA4FFC" w:rsidRDefault="00CA4FFC">
      <w:pPr>
        <w:ind w:firstLine="700"/>
        <w:jc w:val="both"/>
      </w:pPr>
      <w:r>
        <w:t xml:space="preserve">Срок регистрации запроса заявителя о предоставлении муниципальной услуги – один день с момента обращения заявителя (при личном обращении); один день со дня  поступления письменной корреспонденции (почтой), один день со дня поступления запроса через электронные каналы связи (электронной почтой); </w:t>
      </w:r>
    </w:p>
    <w:p w:rsidR="00CA4FFC" w:rsidRDefault="00213CE6">
      <w:pPr>
        <w:ind w:firstLine="840"/>
        <w:jc w:val="both"/>
      </w:pPr>
      <w:r>
        <w:t>2.13</w:t>
      </w:r>
      <w:r w:rsidR="00CA4FFC">
        <w:t>.Требования к помещениям, в которых предоставляется муниципальная услуга:</w:t>
      </w:r>
    </w:p>
    <w:p w:rsidR="00CA4FFC" w:rsidRDefault="00213CE6" w:rsidP="00235339">
      <w:pPr>
        <w:ind w:firstLine="840"/>
        <w:jc w:val="both"/>
      </w:pPr>
      <w:r>
        <w:t>2.13</w:t>
      </w:r>
      <w:r w:rsidR="00CA4FFC">
        <w:t>.1. В администрации прием заявителей</w:t>
      </w:r>
      <w:r w:rsidR="00235339">
        <w:t xml:space="preserve"> </w:t>
      </w:r>
      <w:r w:rsidR="00CA4FFC">
        <w:t>осуществляется в специально предусмотренных помещениях, включающих места для ожидания, получения информации, приема заявителей, заполнения необходимых документов, в которых обеспечивается:</w:t>
      </w:r>
    </w:p>
    <w:p w:rsidR="00CA4FFC" w:rsidRDefault="00CA4FFC">
      <w:pPr>
        <w:ind w:hanging="20"/>
        <w:jc w:val="both"/>
      </w:pPr>
      <w:r>
        <w:t xml:space="preserve">          соблюдение санитарно-эпидемиологических правил и нормативов, правил противопожарной безопасности;</w:t>
      </w:r>
    </w:p>
    <w:p w:rsidR="00CA4FFC" w:rsidRDefault="00CA4FFC" w:rsidP="00787260">
      <w:pPr>
        <w:ind w:firstLine="709"/>
        <w:jc w:val="both"/>
      </w:pPr>
      <w:r>
        <w:t>оборудование местами общественного пользования (туалеты) и местами для хранения верхней одежды.</w:t>
      </w:r>
    </w:p>
    <w:p w:rsidR="00CA4FFC" w:rsidRDefault="00787260" w:rsidP="00787260">
      <w:pPr>
        <w:jc w:val="both"/>
      </w:pPr>
      <w:r>
        <w:t xml:space="preserve">         </w:t>
      </w:r>
      <w:r w:rsidR="00213CE6">
        <w:t>2.13</w:t>
      </w:r>
      <w:r w:rsidR="00CA4FFC">
        <w:t>.2.Требования к местам для ожидания:</w:t>
      </w:r>
    </w:p>
    <w:p w:rsidR="00CA4FFC" w:rsidRDefault="00CA4FFC" w:rsidP="00787260">
      <w:pPr>
        <w:ind w:firstLine="709"/>
        <w:jc w:val="both"/>
      </w:pPr>
      <w:r>
        <w:lastRenderedPageBreak/>
        <w:t>места для ожидания оборудуются стульями и (или) кресельными секциями, и (или) скамьями;</w:t>
      </w:r>
    </w:p>
    <w:p w:rsidR="00CA4FFC" w:rsidRDefault="00CA4FFC" w:rsidP="00787260">
      <w:pPr>
        <w:ind w:firstLine="709"/>
        <w:jc w:val="both"/>
      </w:pPr>
      <w:r>
        <w:t>места для ожидания находятся в холле (зале) или ином специально приспособленном помещении;</w:t>
      </w:r>
    </w:p>
    <w:p w:rsidR="00CA4FFC" w:rsidRDefault="00CA4FFC" w:rsidP="00787260">
      <w:pPr>
        <w:ind w:firstLine="709"/>
        <w:jc w:val="both"/>
      </w:pPr>
      <w:r>
        <w:t>в местах для ожидания предусматриваются ме</w:t>
      </w:r>
      <w:r w:rsidR="00787260">
        <w:t>ста для получения информации о муниципальной</w:t>
      </w:r>
      <w:r>
        <w:t xml:space="preserve"> услуге.</w:t>
      </w:r>
    </w:p>
    <w:p w:rsidR="00CA4FFC" w:rsidRDefault="00213CE6">
      <w:pPr>
        <w:ind w:left="700"/>
        <w:jc w:val="both"/>
      </w:pPr>
      <w:r>
        <w:t>2.13</w:t>
      </w:r>
      <w:r w:rsidR="00CA4FFC">
        <w:t>.3.Требования к местам для получения информации о муниципальной услуге:</w:t>
      </w:r>
    </w:p>
    <w:p w:rsidR="00CA4FFC" w:rsidRDefault="00CA4FFC" w:rsidP="00787260">
      <w:pPr>
        <w:ind w:firstLine="709"/>
        <w:jc w:val="both"/>
      </w:pPr>
      <w:r>
        <w:t>информационные материалы, предназначенные для информирования заявителей о муниципальной услуге, размещаются на информационных стендах, расположенных в местах, обеспечивающих свободный доступ к ним заявителей;</w:t>
      </w:r>
    </w:p>
    <w:p w:rsidR="00CA4FFC" w:rsidRDefault="00CA4FFC" w:rsidP="00787260">
      <w:pPr>
        <w:ind w:firstLine="709"/>
        <w:jc w:val="both"/>
      </w:pPr>
      <w:r>
        <w:t>информационные стенды оборудуются визуальной текстовой информацией, содержащей справочные сведения для заявителей, перечень документов, необходимых для получения муниципальной услуги, и образцы из заполнения</w:t>
      </w:r>
      <w:r w:rsidR="00787260">
        <w:t>;</w:t>
      </w:r>
      <w:r>
        <w:t xml:space="preserve"> </w:t>
      </w:r>
    </w:p>
    <w:p w:rsidR="00CA4FFC" w:rsidRDefault="00787260" w:rsidP="00787260">
      <w:pPr>
        <w:ind w:firstLine="709"/>
        <w:jc w:val="both"/>
      </w:pPr>
      <w:r>
        <w:t>и</w:t>
      </w:r>
      <w:r w:rsidR="00CA4FFC">
        <w:t>нформационные материалы,  размещаемые на информационных стендах, обновляются по мере изменения действующего законодательства, регулирующего предоставление муниципально</w:t>
      </w:r>
      <w:r>
        <w:t>й услуги, и справочных сведений.</w:t>
      </w:r>
    </w:p>
    <w:p w:rsidR="00CA4FFC" w:rsidRDefault="00213CE6" w:rsidP="00787260">
      <w:pPr>
        <w:ind w:firstLine="709"/>
        <w:jc w:val="both"/>
      </w:pPr>
      <w:r>
        <w:t>2.13</w:t>
      </w:r>
      <w:r w:rsidR="00CA4FFC">
        <w:t>.4.Требования к местам приема заявителей:</w:t>
      </w:r>
    </w:p>
    <w:p w:rsidR="00CA4FFC" w:rsidRDefault="00CA4FFC">
      <w:pPr>
        <w:ind w:firstLine="720"/>
        <w:jc w:val="both"/>
      </w:pPr>
      <w:r>
        <w:t>Прием заявителей, заполнение заявлений о предоставлении муниципальной услуги осуществляется  в служебных кабинетах или иных специально отведенных местах, которые оборудуются вывесками с указанием номера и наименования кабинета или указателями, содержащими информацию о назначении места для приема заявителя.</w:t>
      </w:r>
    </w:p>
    <w:p w:rsidR="00CA4FFC" w:rsidRDefault="00CA4FFC">
      <w:pPr>
        <w:ind w:firstLine="720"/>
        <w:jc w:val="both"/>
      </w:pPr>
      <w:r>
        <w:t>Специалисты, осуществляющие прием заявителей, обеспечиваются личными и (или) настольными идентификационными карточками.</w:t>
      </w:r>
    </w:p>
    <w:p w:rsidR="00CA4FFC" w:rsidRDefault="00CA4FFC">
      <w:pPr>
        <w:ind w:firstLine="720"/>
        <w:jc w:val="both"/>
      </w:pPr>
      <w:r>
        <w:t>Рабочее место специалиста, осуществляющего прием заявителей, оборудовано персональным компьютером и печатающим устройством;</w:t>
      </w:r>
    </w:p>
    <w:p w:rsidR="00CA4FFC" w:rsidRDefault="00CA4FFC">
      <w:pPr>
        <w:ind w:firstLine="720"/>
        <w:jc w:val="both"/>
      </w:pPr>
      <w:r>
        <w:t>В целях обеспечения конфиденциальности сведений одновременное консультирование и (или) прием двух и более посетителей одним специалистом не допускается;</w:t>
      </w:r>
    </w:p>
    <w:p w:rsidR="00CA4FFC" w:rsidRDefault="00CA4FFC">
      <w:pPr>
        <w:ind w:firstLine="720"/>
        <w:jc w:val="both"/>
      </w:pPr>
      <w:r>
        <w:t xml:space="preserve">Места для приема заявителей оборудуются стульями и столами для обеспечения возможности заполнения заявлений о предоставлении муниципальной  услуги и оформления документов. </w:t>
      </w:r>
    </w:p>
    <w:p w:rsidR="00CA4FFC" w:rsidRDefault="00CA4FFC">
      <w:pPr>
        <w:ind w:firstLine="720"/>
        <w:jc w:val="both"/>
      </w:pPr>
      <w:r>
        <w:t>2.1</w:t>
      </w:r>
      <w:r w:rsidR="00E6734A">
        <w:t>4</w:t>
      </w:r>
      <w:r>
        <w:t>. Показатели качества и доступности предоставления муниципальной услуги:</w:t>
      </w:r>
    </w:p>
    <w:p w:rsidR="00CA4FFC" w:rsidRDefault="00CA4FFC">
      <w:pPr>
        <w:ind w:firstLine="720"/>
        <w:jc w:val="both"/>
      </w:pPr>
      <w:r>
        <w:t>2.1</w:t>
      </w:r>
      <w:r w:rsidR="00E6734A">
        <w:t>4</w:t>
      </w:r>
      <w:r>
        <w:t>.1.Показатели качества муниципальной услуги:</w:t>
      </w:r>
    </w:p>
    <w:p w:rsidR="00CA4FFC" w:rsidRDefault="00CA4FFC">
      <w:pPr>
        <w:ind w:firstLine="720"/>
        <w:jc w:val="both"/>
      </w:pPr>
      <w:r>
        <w:t xml:space="preserve">1) выполнение должностными лицами, </w:t>
      </w:r>
      <w:r w:rsidR="00787260">
        <w:t xml:space="preserve">муниципальными </w:t>
      </w:r>
      <w:r>
        <w:t>служащими предусмотренных законодательством Российской Федерации требований, правил и норм, а также соблюдение последовательности административных процедур и сроков их исполнения при предоставлении муниципальной услуги;</w:t>
      </w:r>
    </w:p>
    <w:p w:rsidR="00CA4FFC" w:rsidRDefault="00CA4FFC">
      <w:pPr>
        <w:ind w:firstLine="720"/>
        <w:jc w:val="both"/>
      </w:pPr>
      <w:r>
        <w:t xml:space="preserve">2) отсутствие обоснованных жалоб на действия (бездействие) должностных лиц, </w:t>
      </w:r>
      <w:r w:rsidR="00787260">
        <w:t xml:space="preserve">муниципальных </w:t>
      </w:r>
      <w:r>
        <w:t>служащих при предоставлении муниципальной услуги.</w:t>
      </w:r>
    </w:p>
    <w:p w:rsidR="00CA4FFC" w:rsidRDefault="00787260">
      <w:pPr>
        <w:ind w:firstLine="720"/>
        <w:jc w:val="both"/>
      </w:pPr>
      <w:r>
        <w:t>2.1</w:t>
      </w:r>
      <w:r w:rsidR="00E6734A">
        <w:t>4</w:t>
      </w:r>
      <w:r>
        <w:t>.2.</w:t>
      </w:r>
      <w:r w:rsidR="00CA4FFC">
        <w:rPr>
          <w:b/>
          <w:bCs/>
        </w:rPr>
        <w:t xml:space="preserve"> </w:t>
      </w:r>
      <w:r w:rsidR="00CA4FFC">
        <w:t>Показатели доступности предоставления  муниципальной услуги:</w:t>
      </w:r>
    </w:p>
    <w:p w:rsidR="00CA4FFC" w:rsidRDefault="00D95F9D">
      <w:pPr>
        <w:ind w:firstLine="720"/>
        <w:jc w:val="both"/>
      </w:pPr>
      <w:r>
        <w:lastRenderedPageBreak/>
        <w:t>1</w:t>
      </w:r>
      <w:r w:rsidR="00CA4FFC">
        <w:t>) пешеходная доступность от остановок обще</w:t>
      </w:r>
      <w:r w:rsidR="009D4A8D">
        <w:t xml:space="preserve">ственного транспорта до </w:t>
      </w:r>
      <w:r w:rsidR="00213CE6">
        <w:t>здания</w:t>
      </w:r>
      <w:r w:rsidR="00CA4FFC">
        <w:t xml:space="preserve"> Администрации</w:t>
      </w:r>
      <w:r w:rsidR="009D4A8D">
        <w:t xml:space="preserve"> муниципального образования</w:t>
      </w:r>
      <w:r w:rsidR="00CA4FFC">
        <w:t>;</w:t>
      </w:r>
    </w:p>
    <w:p w:rsidR="00CA4FFC" w:rsidRDefault="00D95F9D">
      <w:pPr>
        <w:ind w:firstLine="720"/>
        <w:jc w:val="both"/>
      </w:pPr>
      <w:r>
        <w:t>2</w:t>
      </w:r>
      <w:r w:rsidR="00CA4FFC">
        <w:t>) количество взаимодействий заявителя с должностными лицами при предоставлении муниципальной услуги и их продолжительность;</w:t>
      </w:r>
    </w:p>
    <w:p w:rsidR="00CA4FFC" w:rsidRDefault="00D95F9D">
      <w:pPr>
        <w:ind w:firstLine="720"/>
        <w:jc w:val="both"/>
      </w:pPr>
      <w:r>
        <w:t>3</w:t>
      </w:r>
      <w:r w:rsidR="00CA4FFC">
        <w:t>) возможность получения информации о ходе предоставления муниципальной услуги, в том числе с использованием информационно-</w:t>
      </w:r>
      <w:r w:rsidR="00213CE6">
        <w:t>телекоммуникационных технологий;</w:t>
      </w:r>
    </w:p>
    <w:p w:rsidR="00213CE6" w:rsidRPr="00765868" w:rsidRDefault="00D95F9D" w:rsidP="00213CE6">
      <w:pPr>
        <w:widowControl w:val="0"/>
        <w:autoSpaceDE w:val="0"/>
        <w:autoSpaceDN w:val="0"/>
        <w:adjustRightInd w:val="0"/>
        <w:ind w:firstLine="567"/>
        <w:jc w:val="both"/>
      </w:pPr>
      <w:r>
        <w:t>4</w:t>
      </w:r>
      <w:r w:rsidR="00213CE6">
        <w:t xml:space="preserve">) </w:t>
      </w:r>
      <w:r w:rsidR="00213CE6" w:rsidRPr="00765868">
        <w:t xml:space="preserve">беспрепятственный доступ к месту предоставления </w:t>
      </w:r>
      <w:r w:rsidR="00213CE6">
        <w:t xml:space="preserve">муниципальной </w:t>
      </w:r>
      <w:r w:rsidR="00213CE6" w:rsidRPr="00765868">
        <w:t>услуги для маломобильных групп граждан (входы в помещения оборудуются пандусами, расширенными проходами, позволяющими обеспечить беспрепятственный доступ маломобильных групп граждан, включая инвалидов, использующих кресла-коляски, собак-проводников);</w:t>
      </w:r>
    </w:p>
    <w:p w:rsidR="00213CE6" w:rsidRPr="00765868" w:rsidRDefault="00D95F9D" w:rsidP="00213CE6">
      <w:pPr>
        <w:autoSpaceDE w:val="0"/>
        <w:autoSpaceDN w:val="0"/>
        <w:adjustRightInd w:val="0"/>
        <w:ind w:firstLine="567"/>
        <w:jc w:val="both"/>
      </w:pPr>
      <w:r>
        <w:t>5</w:t>
      </w:r>
      <w:r w:rsidR="00213CE6">
        <w:t xml:space="preserve">) </w:t>
      </w:r>
      <w:r w:rsidR="00213CE6" w:rsidRPr="00765868">
        <w:t xml:space="preserve">сопровождение инвалидов, имеющих стойкие расстройства функции зрения и самостоятельного передвижения, и оказание им помощи в месте предоставления </w:t>
      </w:r>
      <w:r w:rsidR="00213CE6">
        <w:t xml:space="preserve">муниципальной </w:t>
      </w:r>
      <w:r w:rsidR="00213CE6" w:rsidRPr="00765868">
        <w:t>услуги;</w:t>
      </w:r>
    </w:p>
    <w:p w:rsidR="00213CE6" w:rsidRPr="00765868" w:rsidRDefault="00D95F9D" w:rsidP="00213CE6">
      <w:pPr>
        <w:autoSpaceDE w:val="0"/>
        <w:autoSpaceDN w:val="0"/>
        <w:adjustRightInd w:val="0"/>
        <w:ind w:firstLine="567"/>
        <w:jc w:val="both"/>
      </w:pPr>
      <w:r>
        <w:t>6</w:t>
      </w:r>
      <w:r w:rsidR="00213CE6">
        <w:t xml:space="preserve">) </w:t>
      </w:r>
      <w:r w:rsidR="00213CE6" w:rsidRPr="00765868">
        <w:t xml:space="preserve">информационные таблички (вывески) размещаются рядом </w:t>
      </w:r>
      <w:proofErr w:type="gramStart"/>
      <w:r w:rsidR="00213CE6" w:rsidRPr="00765868">
        <w:t>со</w:t>
      </w:r>
      <w:proofErr w:type="gramEnd"/>
      <w:r w:rsidR="00213CE6" w:rsidRPr="00765868">
        <w:t xml:space="preserve"> входом либо на двери входа так, чтобы они были хорошо видны заявителям, дополнительно для заявителей с ограниченными физическими возможностями предусматривается дублирование необходимой звуковой и зрительной информации;</w:t>
      </w:r>
    </w:p>
    <w:p w:rsidR="00213CE6" w:rsidRPr="00765868" w:rsidRDefault="00D95F9D" w:rsidP="00213CE6">
      <w:pPr>
        <w:autoSpaceDE w:val="0"/>
        <w:autoSpaceDN w:val="0"/>
        <w:adjustRightInd w:val="0"/>
        <w:ind w:firstLine="709"/>
        <w:jc w:val="both"/>
      </w:pPr>
      <w:r>
        <w:t>7</w:t>
      </w:r>
      <w:r w:rsidR="00213CE6">
        <w:t xml:space="preserve">) </w:t>
      </w:r>
      <w:r w:rsidR="00213CE6" w:rsidRPr="00765868">
        <w:t xml:space="preserve">оказание работниками </w:t>
      </w:r>
      <w:r w:rsidR="00213CE6">
        <w:t xml:space="preserve"> </w:t>
      </w:r>
      <w:r w:rsidR="00213CE6" w:rsidRPr="00765868">
        <w:t xml:space="preserve"> помощи инвалидам в преодолении барьеров, мешающих получению ими услуг наравне с другими лицами;</w:t>
      </w:r>
    </w:p>
    <w:p w:rsidR="00213CE6" w:rsidRPr="00765868" w:rsidRDefault="00D95F9D" w:rsidP="00213CE6">
      <w:pPr>
        <w:widowControl w:val="0"/>
        <w:autoSpaceDE w:val="0"/>
        <w:autoSpaceDN w:val="0"/>
        <w:adjustRightInd w:val="0"/>
        <w:ind w:firstLine="709"/>
        <w:jc w:val="both"/>
      </w:pPr>
      <w:r>
        <w:t>8</w:t>
      </w:r>
      <w:r w:rsidR="00213CE6">
        <w:t xml:space="preserve">) </w:t>
      </w:r>
      <w:r w:rsidR="00213CE6" w:rsidRPr="00765868">
        <w:t xml:space="preserve">оборудование соответствующими информационными указателями пути следования от остановок общественного транспорта до места предоставления </w:t>
      </w:r>
      <w:r w:rsidR="00213CE6">
        <w:t xml:space="preserve">муниципальной </w:t>
      </w:r>
      <w:r w:rsidR="00213CE6" w:rsidRPr="00765868">
        <w:t>услуги;</w:t>
      </w:r>
    </w:p>
    <w:p w:rsidR="00213CE6" w:rsidRPr="00765868" w:rsidRDefault="00D95F9D" w:rsidP="00213CE6">
      <w:pPr>
        <w:widowControl w:val="0"/>
        <w:autoSpaceDE w:val="0"/>
        <w:autoSpaceDN w:val="0"/>
        <w:adjustRightInd w:val="0"/>
        <w:ind w:firstLine="709"/>
        <w:jc w:val="both"/>
      </w:pPr>
      <w:r>
        <w:t>9</w:t>
      </w:r>
      <w:r w:rsidR="00213CE6">
        <w:t xml:space="preserve">) </w:t>
      </w:r>
      <w:r w:rsidR="00213CE6" w:rsidRPr="00765868">
        <w:t>размещение присутственных мест на нижних этажах зданий (строений) для удобства заявителей;</w:t>
      </w:r>
    </w:p>
    <w:p w:rsidR="00CA4FFC" w:rsidRDefault="00916AF6" w:rsidP="00213CE6">
      <w:pPr>
        <w:ind w:firstLine="567"/>
        <w:jc w:val="both"/>
        <w:rPr>
          <w:color w:val="auto"/>
          <w:shd w:val="clear" w:color="auto" w:fill="FFFFFF"/>
        </w:rPr>
      </w:pPr>
      <w:r>
        <w:t>2.</w:t>
      </w:r>
      <w:r w:rsidR="00213CE6">
        <w:t>1</w:t>
      </w:r>
      <w:r w:rsidR="00E6734A">
        <w:t>5</w:t>
      </w:r>
      <w:r w:rsidR="00213CE6">
        <w:t xml:space="preserve">. </w:t>
      </w:r>
      <w:r w:rsidR="00213CE6">
        <w:rPr>
          <w:color w:val="auto"/>
          <w:shd w:val="clear" w:color="auto" w:fill="FFFFFF"/>
        </w:rPr>
        <w:t xml:space="preserve">Административные процедуры по приему заявления и документов, необходимых для предоставления муниципальной услуги, а также выдаче </w:t>
      </w:r>
      <w:proofErr w:type="gramStart"/>
      <w:r w:rsidR="00213CE6">
        <w:rPr>
          <w:color w:val="auto"/>
          <w:shd w:val="clear" w:color="auto" w:fill="FFFFFF"/>
        </w:rPr>
        <w:t>документа, являющегося результатом предоставления муниципальной услуги могут</w:t>
      </w:r>
      <w:proofErr w:type="gramEnd"/>
      <w:r w:rsidR="00213CE6">
        <w:rPr>
          <w:color w:val="auto"/>
          <w:shd w:val="clear" w:color="auto" w:fill="FFFFFF"/>
        </w:rPr>
        <w:t xml:space="preserve"> осуществляться   специалистами МФЦ по принципу экстерриториальности,</w:t>
      </w:r>
      <w:r w:rsidR="00213CE6">
        <w:rPr>
          <w:rStyle w:val="apple-converted-space"/>
          <w:color w:val="auto"/>
          <w:shd w:val="clear" w:color="auto" w:fill="FFFFFF"/>
        </w:rPr>
        <w:t> </w:t>
      </w:r>
      <w:r w:rsidR="00213CE6">
        <w:rPr>
          <w:color w:val="auto"/>
          <w:shd w:val="clear" w:color="auto" w:fill="FFFFFF"/>
        </w:rPr>
        <w:t>в соответствии с которым</w:t>
      </w:r>
      <w:r w:rsidR="00213CE6">
        <w:rPr>
          <w:rStyle w:val="apple-converted-space"/>
          <w:color w:val="auto"/>
          <w:shd w:val="clear" w:color="auto" w:fill="FFFFFF"/>
        </w:rPr>
        <w:t> </w:t>
      </w:r>
      <w:r w:rsidR="00213CE6">
        <w:rPr>
          <w:color w:val="auto"/>
          <w:shd w:val="clear" w:color="auto" w:fill="FFFFFF"/>
        </w:rPr>
        <w:t>Заявитель вправе выбрать для обращения за получением муниципальной услуги МФЦ, расположенный на территории Новосибирской области</w:t>
      </w:r>
      <w:r w:rsidR="00213CE6">
        <w:rPr>
          <w:color w:val="auto"/>
        </w:rPr>
        <w:t>.</w:t>
      </w:r>
      <w:r w:rsidR="00213CE6">
        <w:rPr>
          <w:color w:val="auto"/>
          <w:shd w:val="clear" w:color="auto" w:fill="FFFFFF"/>
        </w:rPr>
        <w:t xml:space="preserve"> Организация предоставления муниципальной услуги на базе МФЦ осуществляется в соответствии с соглашением о взаимодействии между Администрацией и МФЦ, заключенным в установленном порядке.</w:t>
      </w:r>
    </w:p>
    <w:p w:rsidR="00213CE6" w:rsidRDefault="00213CE6" w:rsidP="00213CE6">
      <w:pPr>
        <w:ind w:firstLine="567"/>
        <w:jc w:val="both"/>
      </w:pPr>
    </w:p>
    <w:p w:rsidR="00CA4FFC" w:rsidRDefault="009D4A8D" w:rsidP="00213CE6">
      <w:pPr>
        <w:jc w:val="center"/>
      </w:pPr>
      <w:r>
        <w:t>3</w:t>
      </w:r>
      <w:r w:rsidR="00CA4FFC">
        <w:t>. Состав, последовательность и сроки выполнения административных процедур, требования к порядку их выполнения</w:t>
      </w:r>
    </w:p>
    <w:p w:rsidR="00CA4FFC" w:rsidRDefault="00CA4FFC">
      <w:pPr>
        <w:jc w:val="center"/>
      </w:pPr>
    </w:p>
    <w:p w:rsidR="00E465DC" w:rsidRDefault="00CA4FFC">
      <w:pPr>
        <w:ind w:firstLine="700"/>
        <w:jc w:val="both"/>
      </w:pPr>
      <w:r>
        <w:t>3.1. Предоставление муниципальной услуги включает в себя последовательность следующих административных процедур:</w:t>
      </w:r>
    </w:p>
    <w:p w:rsidR="005551E7" w:rsidRDefault="005551E7" w:rsidP="005551E7">
      <w:r>
        <w:t xml:space="preserve">- </w:t>
      </w:r>
      <w:r w:rsidRPr="00E465DC">
        <w:t>Прием обращений по вопросу предоставления муниципальной услуги</w:t>
      </w:r>
      <w:r w:rsidR="009D4A8D">
        <w:t>;</w:t>
      </w:r>
      <w:r w:rsidRPr="00E465DC">
        <w:t xml:space="preserve"> </w:t>
      </w:r>
    </w:p>
    <w:p w:rsidR="005551E7" w:rsidRDefault="005551E7" w:rsidP="005551E7">
      <w:r>
        <w:lastRenderedPageBreak/>
        <w:t xml:space="preserve">- </w:t>
      </w:r>
      <w:r w:rsidRPr="00E465DC">
        <w:t>Рассмотрение обращений на предоставление муниципальной услуги заявителей</w:t>
      </w:r>
      <w:r w:rsidR="009D4A8D">
        <w:t>;</w:t>
      </w:r>
    </w:p>
    <w:p w:rsidR="005551E7" w:rsidRDefault="005551E7" w:rsidP="005551E7">
      <w:r>
        <w:t xml:space="preserve">- </w:t>
      </w:r>
      <w:r w:rsidRPr="00E465DC">
        <w:t>Подготовка ответа на обращение по предоставлению муниципальной услуги</w:t>
      </w:r>
      <w:r w:rsidR="009D4A8D">
        <w:t>.</w:t>
      </w:r>
    </w:p>
    <w:p w:rsidR="005551E7" w:rsidRDefault="00054700">
      <w:pPr>
        <w:ind w:firstLine="700"/>
        <w:jc w:val="both"/>
      </w:pPr>
      <w:r>
        <w:t>Блок-схема предоставления муниципальной услуги приведена в приложении 1 данного административного регламента.</w:t>
      </w:r>
    </w:p>
    <w:p w:rsidR="00E465DC" w:rsidRPr="00E465DC" w:rsidRDefault="00E465DC" w:rsidP="009D4A8D">
      <w:pPr>
        <w:ind w:firstLine="709"/>
        <w:jc w:val="both"/>
      </w:pPr>
      <w:r w:rsidRPr="00E465DC">
        <w:t xml:space="preserve">3.2. Прием обращений по вопросу предоставления муниципальной услуги </w:t>
      </w:r>
    </w:p>
    <w:p w:rsidR="00E465DC" w:rsidRPr="00E465DC" w:rsidRDefault="00E465DC" w:rsidP="009D4A8D">
      <w:pPr>
        <w:ind w:firstLine="709"/>
        <w:jc w:val="both"/>
      </w:pPr>
      <w:r w:rsidRPr="00E465DC">
        <w:t>3.2.1. Основанием для начала административной процедуры по приему обращения является личное обращение заявителя с изложенными вопросами в письменной форме и документами.</w:t>
      </w:r>
    </w:p>
    <w:p w:rsidR="00E465DC" w:rsidRPr="00E465DC" w:rsidRDefault="00213CE6" w:rsidP="00E465DC">
      <w:pPr>
        <w:ind w:firstLine="709"/>
        <w:jc w:val="both"/>
      </w:pPr>
      <w:r>
        <w:t>Специалист</w:t>
      </w:r>
      <w:r w:rsidR="00E465DC" w:rsidRPr="00E465DC">
        <w:t>, осуществляющий прием документов, устанавливает предмет обращения, личность заявителя, проверяет наличие всех необходимых документов.</w:t>
      </w:r>
    </w:p>
    <w:p w:rsidR="00E465DC" w:rsidRPr="00E465DC" w:rsidRDefault="00E465DC" w:rsidP="00E465DC">
      <w:pPr>
        <w:ind w:firstLine="709"/>
        <w:jc w:val="both"/>
      </w:pPr>
      <w:r w:rsidRPr="00E465DC">
        <w:t>При отсутствии необходимых документов, неправильном заполнении заявления устно уведомляет заявителя о наличии препятствий для рассмотрения вопроса о предоставлении муниципальной услуги, объясняет заявителю содержание выявленных недостатков в представленных документах и меры по их устранению.</w:t>
      </w:r>
    </w:p>
    <w:p w:rsidR="00E465DC" w:rsidRPr="00E465DC" w:rsidRDefault="00E465DC" w:rsidP="00E465DC">
      <w:pPr>
        <w:ind w:firstLine="709"/>
        <w:jc w:val="both"/>
      </w:pPr>
      <w:r w:rsidRPr="00E465DC">
        <w:t>Если недостатки, препятствующие приему документов, допустимо устранить в ходе приема, они устраняются незамедлительно. Если устранить недостаток в ходе приема не представляется возможным, заявителю назначается другое удобное для него время.</w:t>
      </w:r>
    </w:p>
    <w:p w:rsidR="00E465DC" w:rsidRPr="00E465DC" w:rsidRDefault="00E465DC" w:rsidP="00E465DC">
      <w:pPr>
        <w:ind w:firstLine="709"/>
        <w:jc w:val="both"/>
      </w:pPr>
      <w:r w:rsidRPr="00E465DC">
        <w:t>Специалист, принявший документы, по просьбе обратившегося заявителя выдает расписку о получении обращения с указанием даты приема и количества принятых листов.</w:t>
      </w:r>
    </w:p>
    <w:p w:rsidR="00E465DC" w:rsidRPr="00E465DC" w:rsidRDefault="00E465DC" w:rsidP="00E465DC">
      <w:pPr>
        <w:ind w:firstLine="709"/>
        <w:jc w:val="both"/>
      </w:pPr>
      <w:r w:rsidRPr="00E465DC">
        <w:t>Результатом выполнения административной процедуры является прием обращения и необходимых документов для подготовки ответа по существу поставленных вопросов.</w:t>
      </w:r>
    </w:p>
    <w:p w:rsidR="00E465DC" w:rsidRPr="00E465DC" w:rsidRDefault="00E465DC" w:rsidP="00E465DC">
      <w:pPr>
        <w:ind w:firstLine="709"/>
        <w:jc w:val="both"/>
      </w:pPr>
      <w:r w:rsidRPr="00E465DC">
        <w:t>Максимальный срок приема документов от заявителя специалистом  не может превышать 30 минут.</w:t>
      </w:r>
    </w:p>
    <w:p w:rsidR="00E465DC" w:rsidRPr="00E465DC" w:rsidRDefault="00E465DC" w:rsidP="00E465DC">
      <w:pPr>
        <w:ind w:firstLine="709"/>
        <w:jc w:val="both"/>
      </w:pPr>
      <w:r w:rsidRPr="00E465DC">
        <w:t>3.2.2. Обращения заявителей по вопросу предоставления муниципальной услуги, поступающие по почте, факсу и в электронном виде, переводятся на бумажный носитель и далее исполняются как письменное обращение с обязательной регистрацией.</w:t>
      </w:r>
    </w:p>
    <w:p w:rsidR="00E465DC" w:rsidRDefault="00E465DC" w:rsidP="00E465DC">
      <w:pPr>
        <w:jc w:val="both"/>
      </w:pPr>
      <w:r>
        <w:t xml:space="preserve">          </w:t>
      </w:r>
      <w:r w:rsidRPr="00E465DC">
        <w:t>3.3. Рассмотрение обращений на предоставление муниципальной услуги заявителей</w:t>
      </w:r>
    </w:p>
    <w:p w:rsidR="00E465DC" w:rsidRPr="00E465DC" w:rsidRDefault="00E465DC" w:rsidP="00E465DC">
      <w:pPr>
        <w:jc w:val="both"/>
      </w:pPr>
      <w:r>
        <w:t xml:space="preserve">         </w:t>
      </w:r>
      <w:r w:rsidRPr="00E465DC">
        <w:t>3.3.1. Основанием для начала административной процедуры по рассмотрению обращений является представление заявителем заявления и документов, необходимых для рассмотрения вопросов по существу.</w:t>
      </w:r>
    </w:p>
    <w:p w:rsidR="00E465DC" w:rsidRPr="00E465DC" w:rsidRDefault="00E465DC" w:rsidP="00E465DC">
      <w:pPr>
        <w:ind w:firstLine="709"/>
        <w:jc w:val="both"/>
      </w:pPr>
      <w:r w:rsidRPr="00E465DC">
        <w:t>3.3.2. В процессе рассмотрения обращений:</w:t>
      </w:r>
    </w:p>
    <w:p w:rsidR="00E465DC" w:rsidRPr="00E465DC" w:rsidRDefault="00E465DC" w:rsidP="00E465DC">
      <w:pPr>
        <w:ind w:firstLine="709"/>
        <w:jc w:val="both"/>
      </w:pPr>
      <w:r w:rsidRPr="00E465DC">
        <w:t>запрашивает дополнительную информацию в исполнительных органах государственной власти, организациях, учреждениях;</w:t>
      </w:r>
    </w:p>
    <w:p w:rsidR="00E465DC" w:rsidRPr="00E465DC" w:rsidRDefault="00E465DC" w:rsidP="00E465DC">
      <w:pPr>
        <w:ind w:firstLine="709"/>
        <w:jc w:val="both"/>
      </w:pPr>
      <w:r w:rsidRPr="00E465DC">
        <w:t>приглашает заявителя на беседу по телефону, факсу, посредством использования электронных сре</w:t>
      </w:r>
      <w:proofErr w:type="gramStart"/>
      <w:r w:rsidRPr="00E465DC">
        <w:t>дств св</w:t>
      </w:r>
      <w:proofErr w:type="gramEnd"/>
      <w:r w:rsidRPr="00E465DC">
        <w:t xml:space="preserve">язи, почтой. В случае отказа от приглашения на беседу, ответ на обращение подготавливается по существу рассмотренных вопросов с указанием на то, что недостаточность информации, </w:t>
      </w:r>
      <w:r w:rsidRPr="00E465DC">
        <w:lastRenderedPageBreak/>
        <w:t>обусловленной неявкой заявителя на личную беседу, может повлечь недостаточно детальное рассмотрение обращения. При этом в ответе на обращение перечисляются вопросы, факты и обстоятельства, по которым необходимо пояснение заявителя для всестороннего и полного разрешения вопросов, поставленных в обращении.</w:t>
      </w:r>
    </w:p>
    <w:p w:rsidR="00E465DC" w:rsidRPr="00E465DC" w:rsidRDefault="00E465DC" w:rsidP="00E465DC">
      <w:pPr>
        <w:ind w:firstLine="709"/>
        <w:jc w:val="both"/>
      </w:pPr>
      <w:r w:rsidRPr="00E465DC">
        <w:t>3.3.3. При истребовании дополнительных документов и материалов у организаций срок рассмотрения обращений заявителей в письменной форме может быть продлен не более чем на 30 дней с уведомлением обратившегося заявителя и обоснованием необходимости продления сроков.</w:t>
      </w:r>
    </w:p>
    <w:p w:rsidR="00E465DC" w:rsidRPr="00E465DC" w:rsidRDefault="00E465DC" w:rsidP="00E465DC">
      <w:pPr>
        <w:ind w:firstLine="709"/>
        <w:jc w:val="both"/>
      </w:pPr>
      <w:r w:rsidRPr="00E465DC">
        <w:t xml:space="preserve">3.3.4. Если вопрос, поставленный в заявлении, не входит в компетенцию </w:t>
      </w:r>
      <w:r w:rsidR="00603B59">
        <w:t>администрации</w:t>
      </w:r>
      <w:r w:rsidRPr="00E465DC">
        <w:t>, то обращение в течение семи дней со дня регистрации направляется по принадлежности в орган или должностному лицу, в компетенцию которых входит решение поставленных в обращении вопросов, с уведомлением заявителя, направившего обращение, о переадресации обращения.</w:t>
      </w:r>
    </w:p>
    <w:p w:rsidR="00E465DC" w:rsidRPr="00E465DC" w:rsidRDefault="00E465DC" w:rsidP="00E465DC">
      <w:pPr>
        <w:ind w:firstLine="709"/>
        <w:jc w:val="both"/>
      </w:pPr>
      <w:r w:rsidRPr="00E465DC">
        <w:t>3.3.5. Результатом рассмотрения обращения является разрешение поставленных в обращении вопросов и подготовка ответа заявителю.</w:t>
      </w:r>
    </w:p>
    <w:p w:rsidR="00E465DC" w:rsidRPr="00E465DC" w:rsidRDefault="00E465DC" w:rsidP="00E465DC">
      <w:pPr>
        <w:ind w:firstLine="709"/>
        <w:jc w:val="both"/>
      </w:pPr>
      <w:r w:rsidRPr="00E465DC">
        <w:t>Максимальный срок подготовки ответа заявителю не должен превышать двадцати дней.</w:t>
      </w:r>
    </w:p>
    <w:p w:rsidR="00E465DC" w:rsidRPr="00E465DC" w:rsidRDefault="00E465DC" w:rsidP="00C13CA2">
      <w:pPr>
        <w:ind w:firstLine="709"/>
        <w:jc w:val="both"/>
      </w:pPr>
      <w:r w:rsidRPr="00E465DC">
        <w:t>3.4. Подготовка ответа на обращение по предоставлению муниципальной услуги</w:t>
      </w:r>
    </w:p>
    <w:p w:rsidR="00E465DC" w:rsidRPr="00E465DC" w:rsidRDefault="00E465DC" w:rsidP="00E465DC">
      <w:pPr>
        <w:ind w:firstLine="709"/>
        <w:jc w:val="both"/>
      </w:pPr>
      <w:r w:rsidRPr="00E465DC">
        <w:t>3.4.1. Основанием для подготовки ответа на обращение заявителя является рассмотрение вопросов, указанных в обращении.</w:t>
      </w:r>
    </w:p>
    <w:p w:rsidR="00E465DC" w:rsidRPr="00E465DC" w:rsidRDefault="00E465DC" w:rsidP="00E465DC">
      <w:pPr>
        <w:ind w:firstLine="709"/>
        <w:jc w:val="both"/>
      </w:pPr>
      <w:r w:rsidRPr="00E465DC">
        <w:t xml:space="preserve">Ответы на обращения заявителей подписывает глава </w:t>
      </w:r>
      <w:r w:rsidR="00B70B7F">
        <w:t>муниципального образования</w:t>
      </w:r>
      <w:r w:rsidRPr="00E465DC">
        <w:t>.</w:t>
      </w:r>
    </w:p>
    <w:p w:rsidR="00E465DC" w:rsidRPr="00E465DC" w:rsidRDefault="00E465DC" w:rsidP="00E465DC">
      <w:pPr>
        <w:ind w:firstLine="709"/>
        <w:jc w:val="both"/>
      </w:pPr>
      <w:r w:rsidRPr="00E465DC">
        <w:t xml:space="preserve">Максимальный срок нахождения документов на подписи у главы </w:t>
      </w:r>
      <w:r w:rsidR="00C13CA2">
        <w:t>муниципального образования</w:t>
      </w:r>
      <w:r w:rsidR="006A1139">
        <w:t xml:space="preserve"> </w:t>
      </w:r>
      <w:r w:rsidRPr="00E465DC">
        <w:t xml:space="preserve"> не должен превышать трех дней.</w:t>
      </w:r>
    </w:p>
    <w:p w:rsidR="00E465DC" w:rsidRPr="00E465DC" w:rsidRDefault="00E465DC" w:rsidP="00E465DC">
      <w:pPr>
        <w:ind w:firstLine="709"/>
        <w:jc w:val="both"/>
      </w:pPr>
      <w:r w:rsidRPr="00E465DC">
        <w:t>3.4.2. Ответ на обращение, поступившие в электронном виде или по почте, направляется по адресу электронной почты или в письменной форме по почтовому адресу. По желанию заявителя ответ вручается лично.</w:t>
      </w:r>
    </w:p>
    <w:p w:rsidR="00E465DC" w:rsidRPr="00E465DC" w:rsidRDefault="00E465DC" w:rsidP="00E465DC">
      <w:pPr>
        <w:ind w:firstLine="709"/>
        <w:jc w:val="both"/>
      </w:pPr>
      <w:r w:rsidRPr="00E465DC">
        <w:t>3.4.3. Подготовленные по результатам рассмотрения обращений ответы соответствуют следующим требованиям:</w:t>
      </w:r>
    </w:p>
    <w:p w:rsidR="00E465DC" w:rsidRPr="00E465DC" w:rsidRDefault="00E465DC" w:rsidP="00E465DC">
      <w:pPr>
        <w:ind w:firstLine="709"/>
        <w:jc w:val="both"/>
      </w:pPr>
      <w:r w:rsidRPr="00E465DC">
        <w:t>в ответе содержится конкретная и четкая информация по всем вопросам, поставленным в обращении;</w:t>
      </w:r>
    </w:p>
    <w:p w:rsidR="00E465DC" w:rsidRPr="00E465DC" w:rsidRDefault="00E465DC" w:rsidP="00E465DC">
      <w:pPr>
        <w:ind w:firstLine="709"/>
        <w:jc w:val="both"/>
      </w:pPr>
      <w:r w:rsidRPr="00E465DC">
        <w:t>если просьба, изложенная в обращении, не может быть решена положительно, то указывается, по каким причинам она не может быть удовлетворена;</w:t>
      </w:r>
    </w:p>
    <w:p w:rsidR="00E465DC" w:rsidRPr="00E465DC" w:rsidRDefault="00E465DC" w:rsidP="00E465DC">
      <w:pPr>
        <w:ind w:firstLine="709"/>
        <w:jc w:val="both"/>
      </w:pPr>
      <w:r w:rsidRPr="00E465DC">
        <w:t>в ответе указывается, кому он направлен, дата отправки, регистрационный номер обращения, фамилия, имя, отчество и номер телефона исполнителя.</w:t>
      </w:r>
    </w:p>
    <w:p w:rsidR="00E465DC" w:rsidRPr="00E465DC" w:rsidRDefault="00E465DC" w:rsidP="00E465DC">
      <w:pPr>
        <w:ind w:firstLine="709"/>
        <w:jc w:val="both"/>
      </w:pPr>
      <w:r w:rsidRPr="00E465DC">
        <w:t>3.4.4. Результатом административной процедуры по подготовке ответа на обращение, выполнения действия по оформлению ответа на обращение в письменной форме, по почте или в электронном виде является направление (вручение) ответа заявителю.</w:t>
      </w:r>
    </w:p>
    <w:p w:rsidR="00E465DC" w:rsidRPr="00E465DC" w:rsidRDefault="00E465DC" w:rsidP="00E465DC">
      <w:pPr>
        <w:ind w:firstLine="709"/>
        <w:jc w:val="both"/>
      </w:pPr>
      <w:r w:rsidRPr="00E465DC">
        <w:t>3.4.5. Максимальный срок направления ответа заявителю не должен превышать трех дней.</w:t>
      </w:r>
    </w:p>
    <w:p w:rsidR="00CA4FFC" w:rsidRDefault="00C13CA2">
      <w:pPr>
        <w:jc w:val="center"/>
      </w:pPr>
      <w:r>
        <w:lastRenderedPageBreak/>
        <w:t>4</w:t>
      </w:r>
      <w:r w:rsidR="00CA4FFC">
        <w:t xml:space="preserve">. Порядок и формы </w:t>
      </w:r>
      <w:proofErr w:type="gramStart"/>
      <w:r w:rsidR="00CA4FFC">
        <w:t>контроля за</w:t>
      </w:r>
      <w:proofErr w:type="gramEnd"/>
      <w:r w:rsidR="00CA4FFC">
        <w:t xml:space="preserve"> совершением действий</w:t>
      </w:r>
    </w:p>
    <w:p w:rsidR="00CA4FFC" w:rsidRDefault="00CA4FFC">
      <w:pPr>
        <w:jc w:val="center"/>
      </w:pPr>
      <w:r>
        <w:t>по предоставлению  муниципальной  услуги</w:t>
      </w:r>
    </w:p>
    <w:p w:rsidR="00CA4FFC" w:rsidRDefault="00CA4FFC">
      <w:pPr>
        <w:jc w:val="both"/>
      </w:pPr>
    </w:p>
    <w:p w:rsidR="00CA4FFC" w:rsidRDefault="00CA4FFC">
      <w:pPr>
        <w:ind w:firstLine="709"/>
        <w:jc w:val="both"/>
      </w:pPr>
      <w:r>
        <w:t xml:space="preserve">4.1. Текущий </w:t>
      </w:r>
      <w:proofErr w:type="gramStart"/>
      <w:r>
        <w:t>контроль за</w:t>
      </w:r>
      <w:proofErr w:type="gramEnd"/>
      <w:r>
        <w:t xml:space="preserve"> соблюдением и исполнением муниципальными служащими Администрации положений настоящего административного регламента и иных нормативных правовых актов, устанавливающих требования к предоставлению </w:t>
      </w:r>
      <w:r w:rsidR="00C13CA2">
        <w:t xml:space="preserve">муниципальной </w:t>
      </w:r>
      <w:r>
        <w:t xml:space="preserve">услуги, а также принятием решений осуществляет глава </w:t>
      </w:r>
      <w:r w:rsidR="00C13CA2">
        <w:t>муниципального образования</w:t>
      </w:r>
      <w:r>
        <w:t>.</w:t>
      </w:r>
    </w:p>
    <w:p w:rsidR="00CA4FFC" w:rsidRDefault="00CA4FFC">
      <w:pPr>
        <w:ind w:firstLine="709"/>
        <w:jc w:val="both"/>
      </w:pPr>
      <w:r>
        <w:t xml:space="preserve">4.2. Текущий контроль, осуществляется путем проведения плановых (один раз в год) и внеплановых проверок полноты и качества предоставления </w:t>
      </w:r>
      <w:r w:rsidR="00C13CA2">
        <w:t xml:space="preserve">муниципальной </w:t>
      </w:r>
      <w:r>
        <w:t xml:space="preserve">услуги. Проверки проводятся на основании </w:t>
      </w:r>
      <w:r w:rsidR="00C13CA2">
        <w:t xml:space="preserve">распоряжения </w:t>
      </w:r>
      <w:r>
        <w:t>главы Администрации</w:t>
      </w:r>
      <w:r w:rsidR="00C13CA2">
        <w:t xml:space="preserve"> муниципального образования</w:t>
      </w:r>
      <w:r>
        <w:t>.</w:t>
      </w:r>
    </w:p>
    <w:p w:rsidR="00CA4FFC" w:rsidRDefault="00CA4FFC">
      <w:pPr>
        <w:ind w:firstLine="709"/>
        <w:jc w:val="both"/>
      </w:pPr>
      <w:r>
        <w:t>4.3. Ответственность за предоставление муниципальной услуги возлагается на главу Администрации</w:t>
      </w:r>
      <w:r w:rsidR="00C13CA2">
        <w:t xml:space="preserve"> муниципального образования</w:t>
      </w:r>
      <w:r>
        <w:t xml:space="preserve">, </w:t>
      </w:r>
      <w:proofErr w:type="gramStart"/>
      <w:r>
        <w:t>который</w:t>
      </w:r>
      <w:proofErr w:type="gramEnd"/>
      <w:r>
        <w:t xml:space="preserve"> непосредственно принимает решение по вопросам предоставления муниципальной  услуги.</w:t>
      </w:r>
    </w:p>
    <w:p w:rsidR="00CA4FFC" w:rsidRDefault="00CA4FFC">
      <w:pPr>
        <w:ind w:firstLine="709"/>
        <w:jc w:val="both"/>
      </w:pPr>
      <w:r>
        <w:t xml:space="preserve">4.4. Ответственность за неисполнение, ненадлежащее исполнение возложенных обязанностей по предоставлению муниципальной услуги возлагается на муниципальных служащих Администрации </w:t>
      </w:r>
      <w:r w:rsidR="00C13CA2">
        <w:t xml:space="preserve">муниципального образования </w:t>
      </w:r>
      <w:r>
        <w:t>в соответствии с Федера</w:t>
      </w:r>
      <w:r w:rsidR="00C13CA2">
        <w:t>льным законом от 02.03.2007 N 25</w:t>
      </w:r>
      <w:r>
        <w:t>-ФЗ "О муниципальной службе в Российской Федерации" и Федеральным законом от 25 декабря 2008 года № 273-ФЗ «О противодействии коррупции».</w:t>
      </w:r>
    </w:p>
    <w:p w:rsidR="00CA4FFC" w:rsidRDefault="00CA4FFC">
      <w:pPr>
        <w:ind w:firstLine="709"/>
        <w:jc w:val="both"/>
      </w:pPr>
    </w:p>
    <w:p w:rsidR="00D95F9D" w:rsidRPr="009833ED" w:rsidRDefault="00D95F9D" w:rsidP="00D95F9D">
      <w:pPr>
        <w:tabs>
          <w:tab w:val="num" w:pos="284"/>
          <w:tab w:val="left" w:pos="1418"/>
        </w:tabs>
        <w:autoSpaceDE w:val="0"/>
        <w:autoSpaceDN w:val="0"/>
        <w:adjustRightInd w:val="0"/>
        <w:ind w:firstLine="567"/>
        <w:jc w:val="both"/>
        <w:outlineLvl w:val="0"/>
      </w:pPr>
      <w:r w:rsidRPr="009833ED">
        <w:t xml:space="preserve">5. </w:t>
      </w:r>
      <w:proofErr w:type="gramStart"/>
      <w:r w:rsidRPr="009833ED">
        <w:rPr>
          <w:shd w:val="clear" w:color="auto" w:fill="FFFFFF"/>
        </w:rPr>
        <w:t>Досудебное (внесудебное) обжалование заявителем решений и действий (бездействия)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а также организаций, осуществляющих функции по предоставлению муниципальных услуг, или их работников</w:t>
      </w:r>
      <w:proofErr w:type="gramEnd"/>
    </w:p>
    <w:p w:rsidR="00D95F9D" w:rsidRPr="00685301" w:rsidRDefault="00D95F9D" w:rsidP="00D95F9D">
      <w:pPr>
        <w:autoSpaceDE w:val="0"/>
        <w:autoSpaceDN w:val="0"/>
        <w:adjustRightInd w:val="0"/>
        <w:ind w:firstLine="709"/>
        <w:jc w:val="both"/>
      </w:pPr>
    </w:p>
    <w:p w:rsidR="00D95F9D" w:rsidRPr="00685301" w:rsidRDefault="00D95F9D" w:rsidP="00D95F9D">
      <w:pPr>
        <w:tabs>
          <w:tab w:val="left" w:pos="1418"/>
        </w:tabs>
        <w:autoSpaceDE w:val="0"/>
        <w:autoSpaceDN w:val="0"/>
        <w:adjustRightInd w:val="0"/>
        <w:ind w:firstLine="709"/>
        <w:jc w:val="both"/>
        <w:outlineLvl w:val="0"/>
      </w:pPr>
      <w:r w:rsidRPr="00685301">
        <w:t xml:space="preserve">5.1. </w:t>
      </w:r>
      <w:proofErr w:type="gramStart"/>
      <w:r w:rsidRPr="00685301">
        <w:t xml:space="preserve">Заявитель имеет право обжаловать решения и действия </w:t>
      </w:r>
      <w:r w:rsidRPr="00685301">
        <w:rPr>
          <w:shd w:val="clear" w:color="auto" w:fill="FFFFFF"/>
        </w:rPr>
        <w:t>(бездействия)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а также организаций, осуществляющих функции по предоставлению муниципальных услуг, или их работников</w:t>
      </w:r>
      <w:r w:rsidRPr="00685301">
        <w:t>, принятые (осуществляемые) в ходе предоставления муниципальной услуги, в досудебном (внесудебном) порядке в соответствии с положениями статьи 11.1 Федерального закона от 27.07.2010 № 210-ФЗ</w:t>
      </w:r>
      <w:proofErr w:type="gramEnd"/>
      <w:r w:rsidRPr="00685301">
        <w:t xml:space="preserve"> «Об организации предоставления государственных и муниципальных услуг».</w:t>
      </w:r>
    </w:p>
    <w:p w:rsidR="00D95F9D" w:rsidRPr="00685301" w:rsidRDefault="00D95F9D" w:rsidP="00D95F9D">
      <w:pPr>
        <w:autoSpaceDE w:val="0"/>
        <w:autoSpaceDN w:val="0"/>
        <w:adjustRightInd w:val="0"/>
        <w:ind w:firstLine="709"/>
        <w:jc w:val="both"/>
        <w:rPr>
          <w:bCs/>
        </w:rPr>
      </w:pPr>
      <w:r w:rsidRPr="00685301">
        <w:t xml:space="preserve">5.2. Жалоба на действия (бездействие) </w:t>
      </w:r>
      <w:r w:rsidRPr="00685301">
        <w:rPr>
          <w:bCs/>
        </w:rPr>
        <w:t>администрации, должностных лиц, муниципальных служащих подается</w:t>
      </w:r>
      <w:r w:rsidRPr="00685301">
        <w:t xml:space="preserve"> главе</w:t>
      </w:r>
      <w:r w:rsidRPr="00685301">
        <w:rPr>
          <w:bCs/>
        </w:rPr>
        <w:t>.</w:t>
      </w:r>
    </w:p>
    <w:p w:rsidR="00D95F9D" w:rsidRPr="00685301" w:rsidRDefault="00D95F9D" w:rsidP="00D95F9D">
      <w:pPr>
        <w:autoSpaceDE w:val="0"/>
        <w:autoSpaceDN w:val="0"/>
        <w:adjustRightInd w:val="0"/>
        <w:ind w:firstLine="709"/>
        <w:jc w:val="both"/>
        <w:rPr>
          <w:bCs/>
        </w:rPr>
      </w:pPr>
      <w:r w:rsidRPr="00685301">
        <w:rPr>
          <w:bCs/>
        </w:rPr>
        <w:t>Жалобы на решения и действия (бездействие) работника многофункционального центра подаются руководителю этого многофункционального центра.</w:t>
      </w:r>
    </w:p>
    <w:p w:rsidR="00D95F9D" w:rsidRPr="00685301" w:rsidRDefault="00D95F9D" w:rsidP="00D95F9D">
      <w:pPr>
        <w:autoSpaceDE w:val="0"/>
        <w:autoSpaceDN w:val="0"/>
        <w:adjustRightInd w:val="0"/>
        <w:ind w:firstLine="709"/>
        <w:jc w:val="both"/>
      </w:pPr>
      <w:r w:rsidRPr="00685301">
        <w:lastRenderedPageBreak/>
        <w:t>Жалобы на решения и действия (бездействие) многофункционального центра подаются учредителю многофункционального центра или должностному лицу, уполномоченному нормативным правовым актом Новосибирской области.</w:t>
      </w:r>
    </w:p>
    <w:p w:rsidR="00D95F9D" w:rsidRPr="00685301" w:rsidRDefault="00D95F9D" w:rsidP="00D95F9D">
      <w:pPr>
        <w:autoSpaceDE w:val="0"/>
        <w:autoSpaceDN w:val="0"/>
        <w:adjustRightInd w:val="0"/>
        <w:spacing w:before="220"/>
        <w:ind w:firstLine="709"/>
        <w:jc w:val="both"/>
      </w:pPr>
      <w:r w:rsidRPr="00685301">
        <w:t xml:space="preserve">5.3. </w:t>
      </w:r>
      <w:proofErr w:type="gramStart"/>
      <w:r w:rsidRPr="00685301">
        <w:t>Информирование заявителей о порядке подачи и рассмотрения жалобы, в том числе с использованием Единого портала государственных и муниципальных услуг, осуществляется посредством размещения соответствующей информации на информационных стендах в местах предоставления муниципальной услуги, на официальном сайте администрации, Едином портале государственных и муниципальных услуг, а также в устной и письменной форме по запросам заявителей в ходе предоставления муниципальной услуги администрацией</w:t>
      </w:r>
      <w:r w:rsidRPr="00685301">
        <w:rPr>
          <w:bCs/>
        </w:rPr>
        <w:t xml:space="preserve">. </w:t>
      </w:r>
      <w:proofErr w:type="gramEnd"/>
    </w:p>
    <w:p w:rsidR="00D95F9D" w:rsidRPr="00685301" w:rsidRDefault="00D95F9D" w:rsidP="00D95F9D">
      <w:pPr>
        <w:autoSpaceDE w:val="0"/>
        <w:autoSpaceDN w:val="0"/>
        <w:adjustRightInd w:val="0"/>
        <w:ind w:firstLine="709"/>
        <w:jc w:val="both"/>
      </w:pPr>
      <w:r w:rsidRPr="00685301">
        <w:t>5.4. Перечень нормативных правовых актов, регулирующих порядок досудебного (внесудебного) обжалования заявителем решений и дейст</w:t>
      </w:r>
      <w:r>
        <w:t>вий (бездействия) администрации</w:t>
      </w:r>
      <w:r w:rsidRPr="00685301">
        <w:t>, предоставляющей муниципальную услугу, должностных лиц, муниципальных служащих:</w:t>
      </w:r>
    </w:p>
    <w:p w:rsidR="00D95F9D" w:rsidRPr="00685301" w:rsidRDefault="00D95F9D" w:rsidP="00D95F9D">
      <w:pPr>
        <w:autoSpaceDE w:val="0"/>
        <w:autoSpaceDN w:val="0"/>
        <w:adjustRightInd w:val="0"/>
        <w:ind w:firstLine="709"/>
        <w:jc w:val="both"/>
      </w:pPr>
      <w:r w:rsidRPr="00685301">
        <w:t>Федеральный закон от 27.07.2010 № 210-ФЗ</w:t>
      </w:r>
      <w:r w:rsidRPr="00685301">
        <w:tab/>
        <w:t>«Об</w:t>
      </w:r>
      <w:r>
        <w:t xml:space="preserve"> </w:t>
      </w:r>
      <w:r w:rsidRPr="00685301">
        <w:t>организации предоставления государственных и муниципальных услуг»;</w:t>
      </w:r>
    </w:p>
    <w:p w:rsidR="00D95F9D" w:rsidRPr="00685301" w:rsidRDefault="00D95F9D" w:rsidP="00D95F9D">
      <w:pPr>
        <w:pStyle w:val="s1"/>
        <w:shd w:val="clear" w:color="auto" w:fill="FFFFFF"/>
        <w:spacing w:before="0" w:beforeAutospacing="0" w:after="0" w:afterAutospacing="0"/>
        <w:ind w:firstLine="567"/>
        <w:jc w:val="both"/>
        <w:rPr>
          <w:color w:val="000000"/>
          <w:sz w:val="28"/>
          <w:szCs w:val="28"/>
        </w:rPr>
      </w:pPr>
      <w:r w:rsidRPr="00685301">
        <w:rPr>
          <w:color w:val="000000"/>
          <w:sz w:val="28"/>
          <w:szCs w:val="28"/>
        </w:rPr>
        <w:t xml:space="preserve"> </w:t>
      </w:r>
      <w:hyperlink r:id="rId16" w:anchor="/document/70262414/entry/0" w:history="1">
        <w:r w:rsidRPr="00685301">
          <w:rPr>
            <w:rStyle w:val="a3"/>
            <w:color w:val="000000"/>
            <w:sz w:val="28"/>
            <w:szCs w:val="28"/>
          </w:rPr>
          <w:t>постановление</w:t>
        </w:r>
      </w:hyperlink>
      <w:r w:rsidRPr="00685301">
        <w:rPr>
          <w:color w:val="000000"/>
          <w:sz w:val="28"/>
          <w:szCs w:val="28"/>
        </w:rPr>
        <w:t> Правительства Российской Федерации от 20 ноября 2012 г. N 1198 "О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w:t>
      </w:r>
    </w:p>
    <w:p w:rsidR="00D95F9D" w:rsidRPr="00685301" w:rsidRDefault="00D95F9D" w:rsidP="00D95F9D">
      <w:pPr>
        <w:autoSpaceDE w:val="0"/>
        <w:autoSpaceDN w:val="0"/>
        <w:adjustRightInd w:val="0"/>
        <w:ind w:firstLine="709"/>
        <w:jc w:val="both"/>
      </w:pPr>
      <w:r w:rsidRPr="00685301">
        <w:t>5.5. Информация, содержащаяся в настоящем разделе, подлежит размещению на Едином портале государственных и муниципальных услуг.</w:t>
      </w:r>
    </w:p>
    <w:p w:rsidR="00CA4FFC" w:rsidRDefault="00CA4FFC" w:rsidP="00D95F9D">
      <w:pPr>
        <w:jc w:val="right"/>
      </w:pPr>
      <w:r>
        <w:t>ПРИЛОЖЕНИЕ № 1</w:t>
      </w:r>
    </w:p>
    <w:p w:rsidR="00CA4FFC" w:rsidRDefault="00CA4FFC" w:rsidP="00D95F9D">
      <w:pPr>
        <w:jc w:val="right"/>
      </w:pPr>
      <w:r>
        <w:t>к административному регламенту</w:t>
      </w:r>
    </w:p>
    <w:p w:rsidR="00CA4FFC" w:rsidRDefault="00CA4FFC" w:rsidP="00D95F9D">
      <w:pPr>
        <w:jc w:val="right"/>
      </w:pPr>
      <w:r>
        <w:t>предоставления муниципальной услуги</w:t>
      </w:r>
    </w:p>
    <w:p w:rsidR="00CA4FFC" w:rsidRDefault="00CA4FFC">
      <w:pPr>
        <w:jc w:val="center"/>
      </w:pPr>
    </w:p>
    <w:p w:rsidR="00CA4FFC" w:rsidRDefault="00CA4FFC">
      <w:pPr>
        <w:jc w:val="center"/>
      </w:pPr>
      <w:r>
        <w:t>БЛОК-СХЕМА</w:t>
      </w:r>
    </w:p>
    <w:p w:rsidR="00CA4FFC" w:rsidRDefault="00CA4FFC">
      <w:pPr>
        <w:jc w:val="center"/>
      </w:pPr>
      <w:r>
        <w:t>предоставления муниципальной услуги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379"/>
        <w:gridCol w:w="3379"/>
        <w:gridCol w:w="3379"/>
        <w:tblGridChange w:id="1">
          <w:tblGrid>
            <w:gridCol w:w="3379"/>
            <w:gridCol w:w="3379"/>
            <w:gridCol w:w="3379"/>
          </w:tblGrid>
        </w:tblGridChange>
      </w:tblGrid>
      <w:tr w:rsidR="00D121DE" w:rsidTr="00DB3048">
        <w:tc>
          <w:tcPr>
            <w:tcW w:w="10137" w:type="dxa"/>
            <w:gridSpan w:val="3"/>
            <w:tcBorders>
              <w:top w:val="single" w:sz="4" w:space="0" w:color="auto"/>
              <w:left w:val="single" w:sz="4" w:space="0" w:color="auto"/>
              <w:bottom w:val="single" w:sz="4" w:space="0" w:color="auto"/>
              <w:right w:val="single" w:sz="4" w:space="0" w:color="auto"/>
            </w:tcBorders>
          </w:tcPr>
          <w:p w:rsidR="00D121DE" w:rsidRDefault="00D121DE" w:rsidP="00DB3048">
            <w:pPr>
              <w:jc w:val="center"/>
            </w:pPr>
            <w:r>
              <w:t xml:space="preserve">Прием и регистрация заявления и документов, необходимых для предоставления муниципальной услуги </w:t>
            </w:r>
          </w:p>
        </w:tc>
      </w:tr>
      <w:tr w:rsidR="00D121DE" w:rsidTr="00DB3048">
        <w:tc>
          <w:tcPr>
            <w:tcW w:w="3379" w:type="dxa"/>
            <w:tcBorders>
              <w:top w:val="single" w:sz="4" w:space="0" w:color="auto"/>
              <w:left w:val="nil"/>
              <w:bottom w:val="single" w:sz="4" w:space="0" w:color="auto"/>
              <w:right w:val="nil"/>
            </w:tcBorders>
          </w:tcPr>
          <w:p w:rsidR="00D121DE" w:rsidRDefault="00D121DE" w:rsidP="00DB3048">
            <w:pPr>
              <w:jc w:val="center"/>
            </w:pPr>
          </w:p>
        </w:tc>
        <w:tc>
          <w:tcPr>
            <w:tcW w:w="3379" w:type="dxa"/>
            <w:tcBorders>
              <w:top w:val="single" w:sz="4" w:space="0" w:color="auto"/>
              <w:left w:val="nil"/>
              <w:bottom w:val="single" w:sz="4" w:space="0" w:color="auto"/>
              <w:right w:val="nil"/>
            </w:tcBorders>
          </w:tcPr>
          <w:p w:rsidR="00D121DE" w:rsidRDefault="00E0026D" w:rsidP="00DB3048">
            <w:pPr>
              <w:jc w:val="center"/>
            </w:pPr>
            <w:r>
              <w:rPr>
                <w:noProof/>
              </w:rPr>
              <mc:AlternateContent>
                <mc:Choice Requires="wps">
                  <w:drawing>
                    <wp:anchor distT="0" distB="0" distL="114300" distR="114300" simplePos="0" relativeHeight="251656192" behindDoc="0" locked="0" layoutInCell="1" allowOverlap="1">
                      <wp:simplePos x="0" y="0"/>
                      <wp:positionH relativeFrom="column">
                        <wp:posOffset>1049655</wp:posOffset>
                      </wp:positionH>
                      <wp:positionV relativeFrom="paragraph">
                        <wp:posOffset>-5080</wp:posOffset>
                      </wp:positionV>
                      <wp:extent cx="9525" cy="209550"/>
                      <wp:effectExtent l="49530" t="13970" r="55245" b="24130"/>
                      <wp:wrapNone/>
                      <wp:docPr id="4"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525" cy="20955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2" o:spid="_x0000_s1026" type="#_x0000_t32" style="position:absolute;margin-left:82.65pt;margin-top:-.4pt;width:.75pt;height:16.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">
                      <v:stroke endarrow="block"/>
                    </v:shape>
                  </w:pict>
                </mc:Fallback>
              </mc:AlternateContent>
            </w:r>
          </w:p>
        </w:tc>
        <w:tc>
          <w:tcPr>
            <w:tcW w:w="3379" w:type="dxa"/>
            <w:tcBorders>
              <w:top w:val="single" w:sz="4" w:space="0" w:color="auto"/>
              <w:left w:val="nil"/>
              <w:bottom w:val="single" w:sz="4" w:space="0" w:color="auto"/>
              <w:right w:val="nil"/>
            </w:tcBorders>
          </w:tcPr>
          <w:p w:rsidR="00D121DE" w:rsidRDefault="00D121DE" w:rsidP="00DB3048">
            <w:pPr>
              <w:jc w:val="center"/>
            </w:pPr>
          </w:p>
        </w:tc>
      </w:tr>
      <w:tr w:rsidR="00D121DE" w:rsidTr="00DB3048">
        <w:tc>
          <w:tcPr>
            <w:tcW w:w="10137" w:type="dxa"/>
            <w:gridSpan w:val="3"/>
            <w:tcBorders>
              <w:top w:val="single" w:sz="4" w:space="0" w:color="auto"/>
              <w:left w:val="single" w:sz="4" w:space="0" w:color="auto"/>
              <w:bottom w:val="single" w:sz="4" w:space="0" w:color="auto"/>
              <w:right w:val="single" w:sz="4" w:space="0" w:color="auto"/>
            </w:tcBorders>
          </w:tcPr>
          <w:p w:rsidR="00D121DE" w:rsidRDefault="00D121DE" w:rsidP="00DB3048">
            <w:pPr>
              <w:ind w:firstLine="709"/>
              <w:jc w:val="center"/>
            </w:pPr>
            <w:r>
              <w:t>Проверка сведений, представленных заявителем</w:t>
            </w:r>
          </w:p>
        </w:tc>
      </w:tr>
      <w:tr w:rsidR="00D121DE" w:rsidTr="00DB3048">
        <w:tc>
          <w:tcPr>
            <w:tcW w:w="3379" w:type="dxa"/>
            <w:tcBorders>
              <w:top w:val="single" w:sz="4" w:space="0" w:color="auto"/>
              <w:left w:val="nil"/>
              <w:bottom w:val="single" w:sz="4" w:space="0" w:color="auto"/>
              <w:right w:val="nil"/>
            </w:tcBorders>
          </w:tcPr>
          <w:p w:rsidR="00D121DE" w:rsidRDefault="00D121DE" w:rsidP="00DB3048">
            <w:pPr>
              <w:jc w:val="center"/>
            </w:pPr>
          </w:p>
        </w:tc>
        <w:tc>
          <w:tcPr>
            <w:tcW w:w="3379" w:type="dxa"/>
            <w:tcBorders>
              <w:top w:val="single" w:sz="4" w:space="0" w:color="auto"/>
              <w:left w:val="nil"/>
              <w:bottom w:val="single" w:sz="4" w:space="0" w:color="auto"/>
              <w:right w:val="nil"/>
            </w:tcBorders>
          </w:tcPr>
          <w:p w:rsidR="00D121DE" w:rsidRDefault="00E0026D" w:rsidP="00DB3048">
            <w:r>
              <w:rPr>
                <w:noProof/>
              </w:rPr>
              <mc:AlternateContent>
                <mc:Choice Requires="wps">
                  <w:drawing>
                    <wp:anchor distT="0" distB="0" distL="114300" distR="114300" simplePos="0" relativeHeight="251657216" behindDoc="0" locked="0" layoutInCell="1" allowOverlap="1">
                      <wp:simplePos x="0" y="0"/>
                      <wp:positionH relativeFrom="column">
                        <wp:posOffset>1040130</wp:posOffset>
                      </wp:positionH>
                      <wp:positionV relativeFrom="paragraph">
                        <wp:posOffset>1905</wp:posOffset>
                      </wp:positionV>
                      <wp:extent cx="9525" cy="209550"/>
                      <wp:effectExtent l="49530" t="11430" r="55245" b="17145"/>
                      <wp:wrapNone/>
                      <wp:docPr id="3"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525" cy="20955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3" o:spid="_x0000_s1026" type="#_x0000_t32" style="position:absolute;margin-left:81.9pt;margin-top:.15pt;width:.75pt;height:16.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">
                      <v:stroke endarrow="block"/>
                    </v:shape>
                  </w:pict>
                </mc:Fallback>
              </mc:AlternateContent>
            </w:r>
          </w:p>
        </w:tc>
        <w:tc>
          <w:tcPr>
            <w:tcW w:w="3379" w:type="dxa"/>
            <w:tcBorders>
              <w:top w:val="single" w:sz="4" w:space="0" w:color="auto"/>
              <w:left w:val="nil"/>
              <w:bottom w:val="single" w:sz="4" w:space="0" w:color="auto"/>
              <w:right w:val="nil"/>
            </w:tcBorders>
          </w:tcPr>
          <w:p w:rsidR="00D121DE" w:rsidRDefault="00D121DE" w:rsidP="00DB3048">
            <w:pPr>
              <w:jc w:val="center"/>
            </w:pPr>
          </w:p>
        </w:tc>
      </w:tr>
      <w:tr w:rsidR="00D121DE" w:rsidTr="00DB3048">
        <w:tc>
          <w:tcPr>
            <w:tcW w:w="10137" w:type="dxa"/>
            <w:gridSpan w:val="3"/>
            <w:tcBorders>
              <w:top w:val="single" w:sz="4" w:space="0" w:color="auto"/>
              <w:left w:val="single" w:sz="4" w:space="0" w:color="auto"/>
              <w:bottom w:val="single" w:sz="4" w:space="0" w:color="auto"/>
              <w:right w:val="single" w:sz="4" w:space="0" w:color="auto"/>
            </w:tcBorders>
          </w:tcPr>
          <w:p w:rsidR="00D121DE" w:rsidRDefault="00D121DE" w:rsidP="00DB3048">
            <w:pPr>
              <w:jc w:val="center"/>
            </w:pPr>
            <w:r>
              <w:t>Принятие решения о предоставлении муниципальной услуги</w:t>
            </w:r>
          </w:p>
        </w:tc>
      </w:tr>
      <w:tr w:rsidR="00D121DE" w:rsidTr="00DB3048">
        <w:tc>
          <w:tcPr>
            <w:tcW w:w="3379" w:type="dxa"/>
            <w:tcBorders>
              <w:top w:val="single" w:sz="4" w:space="0" w:color="auto"/>
              <w:left w:val="nil"/>
              <w:bottom w:val="single" w:sz="4" w:space="0" w:color="auto"/>
              <w:right w:val="nil"/>
            </w:tcBorders>
          </w:tcPr>
          <w:p w:rsidR="00D121DE" w:rsidRDefault="00E0026D" w:rsidP="00DB3048">
            <w:pPr>
              <w:jc w:val="center"/>
            </w:pPr>
            <w:r>
              <w:rPr>
                <w:noProof/>
              </w:rPr>
              <mc:AlternateContent>
                <mc:Choice Requires="wps">
                  <w:drawing>
                    <wp:anchor distT="0" distB="0" distL="114300" distR="114300" simplePos="0" relativeHeight="251658240" behindDoc="0" locked="0" layoutInCell="1" allowOverlap="1">
                      <wp:simplePos x="0" y="0"/>
                      <wp:positionH relativeFrom="column">
                        <wp:posOffset>1576070</wp:posOffset>
                      </wp:positionH>
                      <wp:positionV relativeFrom="paragraph">
                        <wp:posOffset>-10160</wp:posOffset>
                      </wp:positionV>
                      <wp:extent cx="9525" cy="209550"/>
                      <wp:effectExtent l="42545" t="8890" r="62230" b="19685"/>
                      <wp:wrapNone/>
                      <wp:docPr id="2"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525" cy="20955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4" o:spid="_x0000_s1026" type="#_x0000_t32" style="position:absolute;margin-left:124.1pt;margin-top:-.8pt;width:.75pt;height:16.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">
                      <v:stroke endarrow="block"/>
                    </v:shape>
                  </w:pict>
                </mc:Fallback>
              </mc:AlternateContent>
            </w:r>
          </w:p>
        </w:tc>
        <w:tc>
          <w:tcPr>
            <w:tcW w:w="3379" w:type="dxa"/>
            <w:tcBorders>
              <w:top w:val="single" w:sz="4" w:space="0" w:color="auto"/>
              <w:left w:val="nil"/>
              <w:bottom w:val="nil"/>
              <w:right w:val="nil"/>
            </w:tcBorders>
          </w:tcPr>
          <w:p w:rsidR="00D121DE" w:rsidRDefault="00D121DE" w:rsidP="00DB3048">
            <w:pPr>
              <w:jc w:val="center"/>
            </w:pPr>
          </w:p>
        </w:tc>
        <w:tc>
          <w:tcPr>
            <w:tcW w:w="3379" w:type="dxa"/>
            <w:tcBorders>
              <w:top w:val="single" w:sz="4" w:space="0" w:color="auto"/>
              <w:left w:val="nil"/>
              <w:bottom w:val="single" w:sz="4" w:space="0" w:color="auto"/>
              <w:right w:val="nil"/>
            </w:tcBorders>
          </w:tcPr>
          <w:p w:rsidR="00D121DE" w:rsidRDefault="00E0026D" w:rsidP="00DB3048">
            <w:pPr>
              <w:jc w:val="center"/>
            </w:pPr>
            <w:r>
              <w:rPr>
                <w:noProof/>
              </w:rPr>
              <mc:AlternateContent>
                <mc:Choice Requires="wps">
                  <w:drawing>
                    <wp:anchor distT="0" distB="0" distL="114300" distR="114300" simplePos="0" relativeHeight="251659264" behindDoc="0" locked="0" layoutInCell="1" allowOverlap="1">
                      <wp:simplePos x="0" y="0"/>
                      <wp:positionH relativeFrom="column">
                        <wp:posOffset>894715</wp:posOffset>
                      </wp:positionH>
                      <wp:positionV relativeFrom="paragraph">
                        <wp:posOffset>-10160</wp:posOffset>
                      </wp:positionV>
                      <wp:extent cx="9525" cy="209550"/>
                      <wp:effectExtent l="46990" t="8890" r="57785" b="19685"/>
                      <wp:wrapNone/>
                      <wp:docPr id="1"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525" cy="20955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 o:spid="_x0000_s1026" type="#_x0000_t32" style="position:absolute;margin-left:70.45pt;margin-top:-.8pt;width:.75pt;height:1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">
                      <v:stroke endarrow="block"/>
                    </v:shape>
                  </w:pict>
                </mc:Fallback>
              </mc:AlternateContent>
            </w:r>
          </w:p>
        </w:tc>
      </w:tr>
      <w:tr w:rsidR="00D121DE" w:rsidTr="00DB3048">
        <w:tc>
          <w:tcPr>
            <w:tcW w:w="3379" w:type="dxa"/>
            <w:tcBorders>
              <w:top w:val="single" w:sz="4" w:space="0" w:color="auto"/>
              <w:left w:val="single" w:sz="4" w:space="0" w:color="auto"/>
              <w:bottom w:val="single" w:sz="4" w:space="0" w:color="auto"/>
              <w:right w:val="single" w:sz="4" w:space="0" w:color="auto"/>
            </w:tcBorders>
          </w:tcPr>
          <w:p w:rsidR="00D121DE" w:rsidRDefault="00D121DE" w:rsidP="00DB3048">
            <w:pPr>
              <w:autoSpaceDE w:val="0"/>
              <w:autoSpaceDN w:val="0"/>
              <w:adjustRightInd w:val="0"/>
              <w:ind w:left="720"/>
              <w:jc w:val="both"/>
            </w:pPr>
            <w:r>
              <w:t>Выдача сведений, запрашиваемых заявителем</w:t>
            </w:r>
          </w:p>
        </w:tc>
        <w:tc>
          <w:tcPr>
            <w:tcW w:w="3379" w:type="dxa"/>
            <w:tcBorders>
              <w:top w:val="nil"/>
              <w:left w:val="single" w:sz="4" w:space="0" w:color="auto"/>
              <w:bottom w:val="nil"/>
              <w:right w:val="single" w:sz="4" w:space="0" w:color="auto"/>
            </w:tcBorders>
          </w:tcPr>
          <w:p w:rsidR="00D121DE" w:rsidRDefault="00D121DE" w:rsidP="00DB3048">
            <w:pPr>
              <w:jc w:val="center"/>
            </w:pPr>
          </w:p>
        </w:tc>
        <w:tc>
          <w:tcPr>
            <w:tcW w:w="3379" w:type="dxa"/>
            <w:tcBorders>
              <w:top w:val="single" w:sz="4" w:space="0" w:color="auto"/>
              <w:left w:val="single" w:sz="4" w:space="0" w:color="auto"/>
              <w:bottom w:val="single" w:sz="4" w:space="0" w:color="auto"/>
              <w:right w:val="single" w:sz="4" w:space="0" w:color="auto"/>
            </w:tcBorders>
          </w:tcPr>
          <w:p w:rsidR="00D121DE" w:rsidRDefault="00D121DE" w:rsidP="00DB3048">
            <w:pPr>
              <w:jc w:val="center"/>
            </w:pPr>
            <w:r w:rsidRPr="00763C06">
              <w:t xml:space="preserve">отказ в предоставлении </w:t>
            </w:r>
            <w:r>
              <w:t>муниципальной</w:t>
            </w:r>
            <w:r w:rsidRPr="00763C06">
              <w:t xml:space="preserve"> услуги</w:t>
            </w:r>
          </w:p>
        </w:tc>
      </w:tr>
    </w:tbl>
    <w:p w:rsidR="00D121DE" w:rsidRDefault="00D121DE" w:rsidP="00D121DE">
      <w:pPr>
        <w:jc w:val="center"/>
      </w:pPr>
    </w:p>
    <w:p w:rsidR="00D121DE" w:rsidRPr="00CD56D6" w:rsidRDefault="00D121DE" w:rsidP="00D121DE">
      <w:pPr>
        <w:ind w:left="5040"/>
        <w:jc w:val="center"/>
        <w:rPr>
          <w:sz w:val="22"/>
          <w:szCs w:val="22"/>
        </w:rPr>
      </w:pPr>
    </w:p>
    <w:p w:rsidR="00CA4FFC" w:rsidRDefault="00CA4FFC">
      <w:pPr>
        <w:ind w:firstLine="540"/>
        <w:jc w:val="both"/>
      </w:pPr>
    </w:p>
    <w:p w:rsidR="00CA4FFC" w:rsidRDefault="00CA4FFC">
      <w:pPr>
        <w:ind w:left="5040"/>
        <w:jc w:val="center"/>
      </w:pPr>
    </w:p>
    <w:sectPr w:rsidR="00CA4FFC">
      <w:headerReference w:type="default" r:id="rId17"/>
      <w:pgSz w:w="11906" w:h="16838"/>
      <w:pgMar w:top="1134" w:right="567" w:bottom="1134" w:left="1418"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92F36" w:rsidRDefault="00E92F36">
      <w:r>
        <w:separator/>
      </w:r>
    </w:p>
  </w:endnote>
  <w:endnote w:type="continuationSeparator" w:id="0">
    <w:p w:rsidR="00E92F36" w:rsidRDefault="00E92F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92F36" w:rsidRDefault="00E92F36">
      <w:r>
        <w:separator/>
      </w:r>
    </w:p>
  </w:footnote>
  <w:footnote w:type="continuationSeparator" w:id="0">
    <w:p w:rsidR="00E92F36" w:rsidRDefault="00E92F3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4FFC" w:rsidRDefault="00CA4FFC"/>
  <w:p w:rsidR="00CA4FFC" w:rsidRDefault="00CA4FFC">
    <w:pPr>
      <w:rPr>
        <w:rFonts w:ascii="Arial" w:eastAsia="Arial" w:hAnsi="Arial" w:cs="Arial"/>
        <w:sz w:val="22"/>
        <w:szCs w:val="2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00000001"/>
    <w:lvl w:ilvl="0">
      <w:start w:val="1"/>
      <w:numFmt w:val="decimal"/>
      <w:lvlText w:val="%1."/>
      <w:lvlJc w:val="left"/>
      <w:pPr>
        <w:tabs>
          <w:tab w:val="num" w:pos="645"/>
        </w:tabs>
        <w:ind w:left="645" w:hanging="285"/>
      </w:pPr>
      <w:rPr>
        <w:rFonts w:ascii="Times New Roman" w:eastAsia="Times New Roman" w:hAnsi="Times New Roman" w:cs="Times New Roman"/>
        <w:b w:val="0"/>
        <w:bCs w:val="0"/>
        <w:i w:val="0"/>
        <w:iCs w:val="0"/>
        <w:strike w:val="0"/>
        <w:color w:val="000000"/>
        <w:sz w:val="20"/>
        <w:szCs w:val="20"/>
        <w:u w:val="none"/>
      </w:rPr>
    </w:lvl>
    <w:lvl w:ilvl="1">
      <w:start w:val="1"/>
      <w:numFmt w:val="decimal"/>
      <w:lvlText w:val="%2."/>
      <w:lvlJc w:val="left"/>
      <w:pPr>
        <w:tabs>
          <w:tab w:val="num" w:pos="1074"/>
        </w:tabs>
        <w:ind w:left="1074" w:firstLine="6"/>
      </w:pPr>
      <w:rPr>
        <w:rFonts w:ascii="Times New Roman" w:eastAsia="Times New Roman" w:hAnsi="Times New Roman" w:cs="Times New Roman"/>
        <w:b w:val="0"/>
        <w:bCs w:val="0"/>
        <w:i w:val="0"/>
        <w:iCs w:val="0"/>
        <w:strike w:val="0"/>
        <w:color w:val="000000"/>
        <w:sz w:val="20"/>
        <w:szCs w:val="20"/>
        <w:u w:val="none"/>
      </w:rPr>
    </w:lvl>
    <w:lvl w:ilvl="2">
      <w:start w:val="1"/>
      <w:numFmt w:val="decimal"/>
      <w:lvlText w:val="%3."/>
      <w:lvlJc w:val="right"/>
      <w:pPr>
        <w:tabs>
          <w:tab w:val="num" w:pos="1428"/>
        </w:tabs>
        <w:ind w:left="1428" w:firstLine="552"/>
      </w:pPr>
      <w:rPr>
        <w:rFonts w:ascii="Times New Roman" w:eastAsia="Times New Roman" w:hAnsi="Times New Roman" w:cs="Times New Roman"/>
        <w:b w:val="0"/>
        <w:bCs w:val="0"/>
        <w:i w:val="0"/>
        <w:iCs w:val="0"/>
        <w:strike w:val="0"/>
        <w:color w:val="000000"/>
        <w:sz w:val="20"/>
        <w:szCs w:val="20"/>
        <w:u w:val="none"/>
      </w:rPr>
    </w:lvl>
    <w:lvl w:ilvl="3">
      <w:start w:val="1"/>
      <w:numFmt w:val="decimal"/>
      <w:lvlText w:val="%4."/>
      <w:lvlJc w:val="left"/>
      <w:pPr>
        <w:tabs>
          <w:tab w:val="num" w:pos="2142"/>
        </w:tabs>
        <w:ind w:left="2142" w:firstLine="378"/>
      </w:pPr>
      <w:rPr>
        <w:rFonts w:ascii="Times New Roman" w:eastAsia="Times New Roman" w:hAnsi="Times New Roman" w:cs="Times New Roman"/>
        <w:b w:val="0"/>
        <w:bCs w:val="0"/>
        <w:i w:val="0"/>
        <w:iCs w:val="0"/>
        <w:strike w:val="0"/>
        <w:color w:val="000000"/>
        <w:sz w:val="20"/>
        <w:szCs w:val="20"/>
        <w:u w:val="none"/>
      </w:rPr>
    </w:lvl>
    <w:lvl w:ilvl="4">
      <w:start w:val="1"/>
      <w:numFmt w:val="decimal"/>
      <w:lvlText w:val="%5."/>
      <w:lvlJc w:val="left"/>
      <w:pPr>
        <w:tabs>
          <w:tab w:val="num" w:pos="2496"/>
        </w:tabs>
        <w:ind w:left="2496" w:firstLine="744"/>
      </w:pPr>
      <w:rPr>
        <w:rFonts w:ascii="Times New Roman" w:eastAsia="Times New Roman" w:hAnsi="Times New Roman" w:cs="Times New Roman"/>
        <w:b w:val="0"/>
        <w:bCs w:val="0"/>
        <w:i w:val="0"/>
        <w:iCs w:val="0"/>
        <w:strike w:val="0"/>
        <w:color w:val="000000"/>
        <w:sz w:val="20"/>
        <w:szCs w:val="20"/>
        <w:u w:val="none"/>
      </w:rPr>
    </w:lvl>
    <w:lvl w:ilvl="5">
      <w:start w:val="1"/>
      <w:numFmt w:val="decimal"/>
      <w:lvlText w:val="%6."/>
      <w:lvlJc w:val="right"/>
      <w:pPr>
        <w:tabs>
          <w:tab w:val="num" w:pos="3210"/>
        </w:tabs>
        <w:ind w:left="3210" w:firstLine="930"/>
      </w:pPr>
      <w:rPr>
        <w:rFonts w:ascii="Times New Roman" w:eastAsia="Times New Roman" w:hAnsi="Times New Roman" w:cs="Times New Roman"/>
        <w:b w:val="0"/>
        <w:bCs w:val="0"/>
        <w:i w:val="0"/>
        <w:iCs w:val="0"/>
        <w:strike w:val="0"/>
        <w:color w:val="000000"/>
        <w:sz w:val="20"/>
        <w:szCs w:val="20"/>
        <w:u w:val="none"/>
      </w:rPr>
    </w:lvl>
    <w:lvl w:ilvl="6">
      <w:start w:val="1"/>
      <w:numFmt w:val="decimal"/>
      <w:lvlText w:val="%7."/>
      <w:lvlJc w:val="left"/>
      <w:pPr>
        <w:tabs>
          <w:tab w:val="num" w:pos="3924"/>
        </w:tabs>
        <w:ind w:left="3924" w:firstLine="756"/>
      </w:pPr>
      <w:rPr>
        <w:rFonts w:ascii="Times New Roman" w:eastAsia="Times New Roman" w:hAnsi="Times New Roman" w:cs="Times New Roman"/>
        <w:b w:val="0"/>
        <w:bCs w:val="0"/>
        <w:i w:val="0"/>
        <w:iCs w:val="0"/>
        <w:strike w:val="0"/>
        <w:color w:val="000000"/>
        <w:sz w:val="20"/>
        <w:szCs w:val="20"/>
        <w:u w:val="none"/>
      </w:rPr>
    </w:lvl>
    <w:lvl w:ilvl="7">
      <w:start w:val="1"/>
      <w:numFmt w:val="decimal"/>
      <w:lvlText w:val="%8."/>
      <w:lvlJc w:val="left"/>
      <w:pPr>
        <w:tabs>
          <w:tab w:val="num" w:pos="4278"/>
        </w:tabs>
        <w:ind w:left="4278" w:firstLine="1122"/>
      </w:pPr>
      <w:rPr>
        <w:rFonts w:ascii="Times New Roman" w:eastAsia="Times New Roman" w:hAnsi="Times New Roman" w:cs="Times New Roman"/>
        <w:b w:val="0"/>
        <w:bCs w:val="0"/>
        <w:i w:val="0"/>
        <w:iCs w:val="0"/>
        <w:strike w:val="0"/>
        <w:color w:val="000000"/>
        <w:sz w:val="20"/>
        <w:szCs w:val="20"/>
        <w:u w:val="none"/>
      </w:rPr>
    </w:lvl>
    <w:lvl w:ilvl="8">
      <w:start w:val="1"/>
      <w:numFmt w:val="decimal"/>
      <w:lvlText w:val="%9."/>
      <w:lvlJc w:val="right"/>
      <w:pPr>
        <w:tabs>
          <w:tab w:val="num" w:pos="4992"/>
        </w:tabs>
        <w:ind w:left="4992" w:firstLine="1308"/>
      </w:pPr>
      <w:rPr>
        <w:rFonts w:ascii="Times New Roman" w:eastAsia="Times New Roman" w:hAnsi="Times New Roman" w:cs="Times New Roman"/>
        <w:b w:val="0"/>
        <w:bCs w:val="0"/>
        <w:i w:val="0"/>
        <w:iCs w:val="0"/>
        <w:strike w:val="0"/>
        <w:color w:val="000000"/>
        <w:sz w:val="20"/>
        <w:szCs w:val="20"/>
        <w:u w:val="none"/>
      </w:rPr>
    </w:lvl>
  </w:abstractNum>
  <w:abstractNum w:abstractNumId="1">
    <w:nsid w:val="38264B10"/>
    <w:multiLevelType w:val="hybridMultilevel"/>
    <w:tmpl w:val="D3FC1060"/>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4B0C6110"/>
    <w:multiLevelType w:val="hybridMultilevel"/>
    <w:tmpl w:val="3B2C96AE"/>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5B2E2FF9"/>
    <w:multiLevelType w:val="multilevel"/>
    <w:tmpl w:val="DD4AE28C"/>
    <w:lvl w:ilvl="0">
      <w:start w:val="1"/>
      <w:numFmt w:val="decimal"/>
      <w:lvlText w:val="%1."/>
      <w:lvlJc w:val="left"/>
      <w:pPr>
        <w:ind w:left="1069" w:hanging="360"/>
      </w:pPr>
      <w:rPr>
        <w:sz w:val="28"/>
        <w:szCs w:val="28"/>
      </w:rPr>
    </w:lvl>
    <w:lvl w:ilvl="1">
      <w:start w:val="1"/>
      <w:numFmt w:val="decimal"/>
      <w:isLgl/>
      <w:lvlText w:val="%1.%2."/>
      <w:lvlJc w:val="left"/>
      <w:pPr>
        <w:ind w:left="1620" w:hanging="720"/>
      </w:pPr>
    </w:lvl>
    <w:lvl w:ilvl="2">
      <w:start w:val="1"/>
      <w:numFmt w:val="decimal"/>
      <w:isLgl/>
      <w:lvlText w:val="%1.%2.%3."/>
      <w:lvlJc w:val="left"/>
      <w:pPr>
        <w:ind w:left="1146" w:hanging="720"/>
      </w:pPr>
    </w:lvl>
    <w:lvl w:ilvl="3">
      <w:start w:val="1"/>
      <w:numFmt w:val="decimal"/>
      <w:isLgl/>
      <w:lvlText w:val="%1.%2.%3.%4."/>
      <w:lvlJc w:val="left"/>
      <w:pPr>
        <w:ind w:left="2362" w:hanging="1080"/>
      </w:pPr>
    </w:lvl>
    <w:lvl w:ilvl="4">
      <w:start w:val="1"/>
      <w:numFmt w:val="decimal"/>
      <w:isLgl/>
      <w:lvlText w:val="%1.%2.%3.%4.%5."/>
      <w:lvlJc w:val="left"/>
      <w:pPr>
        <w:ind w:left="2553" w:hanging="1080"/>
      </w:pPr>
    </w:lvl>
    <w:lvl w:ilvl="5">
      <w:start w:val="1"/>
      <w:numFmt w:val="decimal"/>
      <w:isLgl/>
      <w:lvlText w:val="%1.%2.%3.%4.%5.%6."/>
      <w:lvlJc w:val="left"/>
      <w:pPr>
        <w:ind w:left="3104" w:hanging="1440"/>
      </w:pPr>
    </w:lvl>
    <w:lvl w:ilvl="6">
      <w:start w:val="1"/>
      <w:numFmt w:val="decimal"/>
      <w:isLgl/>
      <w:lvlText w:val="%1.%2.%3.%4.%5.%6.%7."/>
      <w:lvlJc w:val="left"/>
      <w:pPr>
        <w:ind w:left="3655" w:hanging="1800"/>
      </w:pPr>
    </w:lvl>
    <w:lvl w:ilvl="7">
      <w:start w:val="1"/>
      <w:numFmt w:val="decimal"/>
      <w:isLgl/>
      <w:lvlText w:val="%1.%2.%3.%4.%5.%6.%7.%8."/>
      <w:lvlJc w:val="left"/>
      <w:pPr>
        <w:ind w:left="3846" w:hanging="1800"/>
      </w:pPr>
    </w:lvl>
    <w:lvl w:ilvl="8">
      <w:start w:val="1"/>
      <w:numFmt w:val="decimal"/>
      <w:isLgl/>
      <w:lvlText w:val="%1.%2.%3.%4.%5.%6.%7.%8.%9."/>
      <w:lvlJc w:val="left"/>
      <w:pPr>
        <w:ind w:left="4397" w:hanging="2160"/>
      </w:p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77B3E"/>
    <w:rsid w:val="00023E9D"/>
    <w:rsid w:val="000275EF"/>
    <w:rsid w:val="00034AE6"/>
    <w:rsid w:val="00054700"/>
    <w:rsid w:val="000548AC"/>
    <w:rsid w:val="000575BF"/>
    <w:rsid w:val="000A7D91"/>
    <w:rsid w:val="000D379A"/>
    <w:rsid w:val="000E3E3D"/>
    <w:rsid w:val="000F010F"/>
    <w:rsid w:val="000F402A"/>
    <w:rsid w:val="00100ED1"/>
    <w:rsid w:val="001679D7"/>
    <w:rsid w:val="00167C8D"/>
    <w:rsid w:val="001A34A5"/>
    <w:rsid w:val="0020560A"/>
    <w:rsid w:val="00213CE6"/>
    <w:rsid w:val="0021629D"/>
    <w:rsid w:val="00235339"/>
    <w:rsid w:val="00245D79"/>
    <w:rsid w:val="002B551F"/>
    <w:rsid w:val="003312F8"/>
    <w:rsid w:val="00342E30"/>
    <w:rsid w:val="003D29EE"/>
    <w:rsid w:val="00464F0A"/>
    <w:rsid w:val="004B28ED"/>
    <w:rsid w:val="005551E7"/>
    <w:rsid w:val="005C2252"/>
    <w:rsid w:val="005F357F"/>
    <w:rsid w:val="00603B59"/>
    <w:rsid w:val="006A1139"/>
    <w:rsid w:val="006C2BC5"/>
    <w:rsid w:val="006D6AE6"/>
    <w:rsid w:val="006F30C4"/>
    <w:rsid w:val="006F3110"/>
    <w:rsid w:val="00716E44"/>
    <w:rsid w:val="00787260"/>
    <w:rsid w:val="00794CFD"/>
    <w:rsid w:val="00851579"/>
    <w:rsid w:val="00863A70"/>
    <w:rsid w:val="00882025"/>
    <w:rsid w:val="00916218"/>
    <w:rsid w:val="00916AF6"/>
    <w:rsid w:val="009833ED"/>
    <w:rsid w:val="00983BA5"/>
    <w:rsid w:val="009B478A"/>
    <w:rsid w:val="009C62A3"/>
    <w:rsid w:val="009D4A8D"/>
    <w:rsid w:val="00A32A05"/>
    <w:rsid w:val="00A56B4E"/>
    <w:rsid w:val="00AD3F2D"/>
    <w:rsid w:val="00B24963"/>
    <w:rsid w:val="00B70B7F"/>
    <w:rsid w:val="00C04A74"/>
    <w:rsid w:val="00C13CA2"/>
    <w:rsid w:val="00C41B0E"/>
    <w:rsid w:val="00C43E10"/>
    <w:rsid w:val="00C72701"/>
    <w:rsid w:val="00C74F29"/>
    <w:rsid w:val="00CA4FFC"/>
    <w:rsid w:val="00CB7D14"/>
    <w:rsid w:val="00CE03AC"/>
    <w:rsid w:val="00D121DE"/>
    <w:rsid w:val="00D53D04"/>
    <w:rsid w:val="00D95F9D"/>
    <w:rsid w:val="00DA1CE5"/>
    <w:rsid w:val="00DB2D39"/>
    <w:rsid w:val="00DB3048"/>
    <w:rsid w:val="00DD1646"/>
    <w:rsid w:val="00DF3C96"/>
    <w:rsid w:val="00E0026D"/>
    <w:rsid w:val="00E3212B"/>
    <w:rsid w:val="00E465DC"/>
    <w:rsid w:val="00E6734A"/>
    <w:rsid w:val="00E92F36"/>
    <w:rsid w:val="00EE6366"/>
    <w:rsid w:val="00F17D88"/>
    <w:rsid w:val="00F77271"/>
    <w:rsid w:val="00F83384"/>
    <w:rsid w:val="00FD10C2"/>
    <w:rsid w:val="00FE394C"/>
    <w:rsid w:val="00FF458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uiPriority="20"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color w:val="000000"/>
      <w:sz w:val="28"/>
      <w:szCs w:val="28"/>
    </w:rPr>
  </w:style>
  <w:style w:type="paragraph" w:styleId="1">
    <w:name w:val="heading 1"/>
    <w:basedOn w:val="a"/>
    <w:next w:val="a"/>
    <w:qFormat/>
    <w:rsid w:val="00EF7B96"/>
    <w:pPr>
      <w:spacing w:before="240" w:after="60"/>
      <w:outlineLvl w:val="0"/>
    </w:pPr>
    <w:rPr>
      <w:rFonts w:ascii="Arial" w:eastAsia="Arial" w:hAnsi="Arial" w:cs="Arial"/>
      <w:b/>
      <w:bCs/>
      <w:sz w:val="32"/>
      <w:szCs w:val="32"/>
    </w:rPr>
  </w:style>
  <w:style w:type="paragraph" w:styleId="2">
    <w:name w:val="heading 2"/>
    <w:basedOn w:val="a"/>
    <w:next w:val="a"/>
    <w:qFormat/>
    <w:rsid w:val="00EF7B96"/>
    <w:pPr>
      <w:jc w:val="center"/>
      <w:outlineLvl w:val="1"/>
    </w:pPr>
  </w:style>
  <w:style w:type="paragraph" w:styleId="3">
    <w:name w:val="heading 3"/>
    <w:basedOn w:val="a"/>
    <w:next w:val="a"/>
    <w:qFormat/>
    <w:rsid w:val="00EF7B96"/>
    <w:pPr>
      <w:ind w:left="851"/>
      <w:outlineLvl w:val="2"/>
    </w:pPr>
  </w:style>
  <w:style w:type="paragraph" w:styleId="4">
    <w:name w:val="heading 4"/>
    <w:basedOn w:val="a"/>
    <w:next w:val="a"/>
    <w:qFormat/>
    <w:rsid w:val="00EF7B96"/>
    <w:pPr>
      <w:spacing w:before="240" w:after="60"/>
      <w:outlineLvl w:val="3"/>
    </w:pPr>
    <w:rPr>
      <w:b/>
      <w:bCs/>
    </w:rPr>
  </w:style>
  <w:style w:type="paragraph" w:styleId="5">
    <w:name w:val="heading 5"/>
    <w:basedOn w:val="a"/>
    <w:next w:val="a"/>
    <w:qFormat/>
    <w:rsid w:val="00EF7B96"/>
    <w:pPr>
      <w:ind w:firstLine="709"/>
      <w:jc w:val="right"/>
      <w:outlineLvl w:val="4"/>
    </w:pPr>
  </w:style>
  <w:style w:type="paragraph" w:styleId="6">
    <w:name w:val="heading 6"/>
    <w:basedOn w:val="a"/>
    <w:next w:val="a"/>
    <w:qFormat/>
    <w:rsid w:val="00EF7B96"/>
    <w:pPr>
      <w:outlineLvl w:val="5"/>
    </w:p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character" w:styleId="a3">
    <w:name w:val="Hyperlink"/>
    <w:uiPriority w:val="99"/>
    <w:unhideWhenUsed/>
    <w:rsid w:val="00AD3F2D"/>
    <w:rPr>
      <w:color w:val="0000FF"/>
      <w:u w:val="single"/>
    </w:rPr>
  </w:style>
  <w:style w:type="character" w:styleId="a4">
    <w:name w:val="FollowedHyperlink"/>
    <w:rsid w:val="00AD3F2D"/>
    <w:rPr>
      <w:color w:val="800080"/>
      <w:u w:val="single"/>
    </w:rPr>
  </w:style>
  <w:style w:type="paragraph" w:styleId="a5">
    <w:name w:val="Normal (Web)"/>
    <w:basedOn w:val="a"/>
    <w:unhideWhenUsed/>
    <w:rsid w:val="00167C8D"/>
    <w:pPr>
      <w:spacing w:before="100" w:beforeAutospacing="1" w:after="100" w:afterAutospacing="1"/>
    </w:pPr>
    <w:rPr>
      <w:color w:val="auto"/>
      <w:sz w:val="24"/>
      <w:szCs w:val="24"/>
    </w:rPr>
  </w:style>
  <w:style w:type="character" w:customStyle="1" w:styleId="apple-style-span">
    <w:name w:val="apple-style-span"/>
    <w:basedOn w:val="a0"/>
    <w:uiPriority w:val="99"/>
    <w:rsid w:val="00C41B0E"/>
  </w:style>
  <w:style w:type="character" w:customStyle="1" w:styleId="apple-converted-space">
    <w:name w:val="apple-converted-space"/>
    <w:basedOn w:val="a0"/>
    <w:rsid w:val="00213CE6"/>
  </w:style>
  <w:style w:type="paragraph" w:styleId="a6">
    <w:name w:val="List Paragraph"/>
    <w:basedOn w:val="a"/>
    <w:uiPriority w:val="34"/>
    <w:qFormat/>
    <w:rsid w:val="00213CE6"/>
    <w:pPr>
      <w:ind w:left="720"/>
      <w:contextualSpacing/>
    </w:pPr>
  </w:style>
  <w:style w:type="paragraph" w:styleId="a7">
    <w:name w:val="header"/>
    <w:basedOn w:val="a"/>
    <w:link w:val="a8"/>
    <w:rsid w:val="00F77271"/>
    <w:pPr>
      <w:tabs>
        <w:tab w:val="center" w:pos="4677"/>
        <w:tab w:val="right" w:pos="9355"/>
      </w:tabs>
    </w:pPr>
  </w:style>
  <w:style w:type="character" w:customStyle="1" w:styleId="a8">
    <w:name w:val="Верхний колонтитул Знак"/>
    <w:link w:val="a7"/>
    <w:rsid w:val="00F77271"/>
    <w:rPr>
      <w:color w:val="000000"/>
      <w:sz w:val="28"/>
      <w:szCs w:val="28"/>
    </w:rPr>
  </w:style>
  <w:style w:type="paragraph" w:styleId="a9">
    <w:name w:val="footer"/>
    <w:basedOn w:val="a"/>
    <w:link w:val="aa"/>
    <w:rsid w:val="00F77271"/>
    <w:pPr>
      <w:tabs>
        <w:tab w:val="center" w:pos="4677"/>
        <w:tab w:val="right" w:pos="9355"/>
      </w:tabs>
    </w:pPr>
  </w:style>
  <w:style w:type="character" w:customStyle="1" w:styleId="aa">
    <w:name w:val="Нижний колонтитул Знак"/>
    <w:link w:val="a9"/>
    <w:rsid w:val="00F77271"/>
    <w:rPr>
      <w:color w:val="000000"/>
      <w:sz w:val="28"/>
      <w:szCs w:val="28"/>
    </w:rPr>
  </w:style>
  <w:style w:type="paragraph" w:customStyle="1" w:styleId="s1">
    <w:name w:val="s_1"/>
    <w:basedOn w:val="a"/>
    <w:rsid w:val="00342E30"/>
    <w:pPr>
      <w:spacing w:before="100" w:beforeAutospacing="1" w:after="100" w:afterAutospacing="1"/>
    </w:pPr>
    <w:rPr>
      <w:color w:val="auto"/>
      <w:sz w:val="24"/>
      <w:szCs w:val="24"/>
    </w:rPr>
  </w:style>
  <w:style w:type="character" w:styleId="ab">
    <w:name w:val="Emphasis"/>
    <w:uiPriority w:val="20"/>
    <w:qFormat/>
    <w:rsid w:val="00342E30"/>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uiPriority="20"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color w:val="000000"/>
      <w:sz w:val="28"/>
      <w:szCs w:val="28"/>
    </w:rPr>
  </w:style>
  <w:style w:type="paragraph" w:styleId="1">
    <w:name w:val="heading 1"/>
    <w:basedOn w:val="a"/>
    <w:next w:val="a"/>
    <w:qFormat/>
    <w:rsid w:val="00EF7B96"/>
    <w:pPr>
      <w:spacing w:before="240" w:after="60"/>
      <w:outlineLvl w:val="0"/>
    </w:pPr>
    <w:rPr>
      <w:rFonts w:ascii="Arial" w:eastAsia="Arial" w:hAnsi="Arial" w:cs="Arial"/>
      <w:b/>
      <w:bCs/>
      <w:sz w:val="32"/>
      <w:szCs w:val="32"/>
    </w:rPr>
  </w:style>
  <w:style w:type="paragraph" w:styleId="2">
    <w:name w:val="heading 2"/>
    <w:basedOn w:val="a"/>
    <w:next w:val="a"/>
    <w:qFormat/>
    <w:rsid w:val="00EF7B96"/>
    <w:pPr>
      <w:jc w:val="center"/>
      <w:outlineLvl w:val="1"/>
    </w:pPr>
  </w:style>
  <w:style w:type="paragraph" w:styleId="3">
    <w:name w:val="heading 3"/>
    <w:basedOn w:val="a"/>
    <w:next w:val="a"/>
    <w:qFormat/>
    <w:rsid w:val="00EF7B96"/>
    <w:pPr>
      <w:ind w:left="851"/>
      <w:outlineLvl w:val="2"/>
    </w:pPr>
  </w:style>
  <w:style w:type="paragraph" w:styleId="4">
    <w:name w:val="heading 4"/>
    <w:basedOn w:val="a"/>
    <w:next w:val="a"/>
    <w:qFormat/>
    <w:rsid w:val="00EF7B96"/>
    <w:pPr>
      <w:spacing w:before="240" w:after="60"/>
      <w:outlineLvl w:val="3"/>
    </w:pPr>
    <w:rPr>
      <w:b/>
      <w:bCs/>
    </w:rPr>
  </w:style>
  <w:style w:type="paragraph" w:styleId="5">
    <w:name w:val="heading 5"/>
    <w:basedOn w:val="a"/>
    <w:next w:val="a"/>
    <w:qFormat/>
    <w:rsid w:val="00EF7B96"/>
    <w:pPr>
      <w:ind w:firstLine="709"/>
      <w:jc w:val="right"/>
      <w:outlineLvl w:val="4"/>
    </w:pPr>
  </w:style>
  <w:style w:type="paragraph" w:styleId="6">
    <w:name w:val="heading 6"/>
    <w:basedOn w:val="a"/>
    <w:next w:val="a"/>
    <w:qFormat/>
    <w:rsid w:val="00EF7B96"/>
    <w:pPr>
      <w:outlineLvl w:val="5"/>
    </w:p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character" w:styleId="a3">
    <w:name w:val="Hyperlink"/>
    <w:uiPriority w:val="99"/>
    <w:unhideWhenUsed/>
    <w:rsid w:val="00AD3F2D"/>
    <w:rPr>
      <w:color w:val="0000FF"/>
      <w:u w:val="single"/>
    </w:rPr>
  </w:style>
  <w:style w:type="character" w:styleId="a4">
    <w:name w:val="FollowedHyperlink"/>
    <w:rsid w:val="00AD3F2D"/>
    <w:rPr>
      <w:color w:val="800080"/>
      <w:u w:val="single"/>
    </w:rPr>
  </w:style>
  <w:style w:type="paragraph" w:styleId="a5">
    <w:name w:val="Normal (Web)"/>
    <w:basedOn w:val="a"/>
    <w:unhideWhenUsed/>
    <w:rsid w:val="00167C8D"/>
    <w:pPr>
      <w:spacing w:before="100" w:beforeAutospacing="1" w:after="100" w:afterAutospacing="1"/>
    </w:pPr>
    <w:rPr>
      <w:color w:val="auto"/>
      <w:sz w:val="24"/>
      <w:szCs w:val="24"/>
    </w:rPr>
  </w:style>
  <w:style w:type="character" w:customStyle="1" w:styleId="apple-style-span">
    <w:name w:val="apple-style-span"/>
    <w:basedOn w:val="a0"/>
    <w:uiPriority w:val="99"/>
    <w:rsid w:val="00C41B0E"/>
  </w:style>
  <w:style w:type="character" w:customStyle="1" w:styleId="apple-converted-space">
    <w:name w:val="apple-converted-space"/>
    <w:basedOn w:val="a0"/>
    <w:rsid w:val="00213CE6"/>
  </w:style>
  <w:style w:type="paragraph" w:styleId="a6">
    <w:name w:val="List Paragraph"/>
    <w:basedOn w:val="a"/>
    <w:uiPriority w:val="34"/>
    <w:qFormat/>
    <w:rsid w:val="00213CE6"/>
    <w:pPr>
      <w:ind w:left="720"/>
      <w:contextualSpacing/>
    </w:pPr>
  </w:style>
  <w:style w:type="paragraph" w:styleId="a7">
    <w:name w:val="header"/>
    <w:basedOn w:val="a"/>
    <w:link w:val="a8"/>
    <w:rsid w:val="00F77271"/>
    <w:pPr>
      <w:tabs>
        <w:tab w:val="center" w:pos="4677"/>
        <w:tab w:val="right" w:pos="9355"/>
      </w:tabs>
    </w:pPr>
  </w:style>
  <w:style w:type="character" w:customStyle="1" w:styleId="a8">
    <w:name w:val="Верхний колонтитул Знак"/>
    <w:link w:val="a7"/>
    <w:rsid w:val="00F77271"/>
    <w:rPr>
      <w:color w:val="000000"/>
      <w:sz w:val="28"/>
      <w:szCs w:val="28"/>
    </w:rPr>
  </w:style>
  <w:style w:type="paragraph" w:styleId="a9">
    <w:name w:val="footer"/>
    <w:basedOn w:val="a"/>
    <w:link w:val="aa"/>
    <w:rsid w:val="00F77271"/>
    <w:pPr>
      <w:tabs>
        <w:tab w:val="center" w:pos="4677"/>
        <w:tab w:val="right" w:pos="9355"/>
      </w:tabs>
    </w:pPr>
  </w:style>
  <w:style w:type="character" w:customStyle="1" w:styleId="aa">
    <w:name w:val="Нижний колонтитул Знак"/>
    <w:link w:val="a9"/>
    <w:rsid w:val="00F77271"/>
    <w:rPr>
      <w:color w:val="000000"/>
      <w:sz w:val="28"/>
      <w:szCs w:val="28"/>
    </w:rPr>
  </w:style>
  <w:style w:type="paragraph" w:customStyle="1" w:styleId="s1">
    <w:name w:val="s_1"/>
    <w:basedOn w:val="a"/>
    <w:rsid w:val="00342E30"/>
    <w:pPr>
      <w:spacing w:before="100" w:beforeAutospacing="1" w:after="100" w:afterAutospacing="1"/>
    </w:pPr>
    <w:rPr>
      <w:color w:val="auto"/>
      <w:sz w:val="24"/>
      <w:szCs w:val="24"/>
    </w:rPr>
  </w:style>
  <w:style w:type="character" w:styleId="ab">
    <w:name w:val="Emphasis"/>
    <w:uiPriority w:val="20"/>
    <w:qFormat/>
    <w:rsid w:val="00342E30"/>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69124168">
      <w:bodyDiv w:val="1"/>
      <w:marLeft w:val="0"/>
      <w:marRight w:val="0"/>
      <w:marTop w:val="0"/>
      <w:marBottom w:val="0"/>
      <w:divBdr>
        <w:top w:val="none" w:sz="0" w:space="0" w:color="auto"/>
        <w:left w:val="none" w:sz="0" w:space="0" w:color="auto"/>
        <w:bottom w:val="none" w:sz="0" w:space="0" w:color="auto"/>
        <w:right w:val="none" w:sz="0" w:space="0" w:color="auto"/>
      </w:divBdr>
    </w:div>
    <w:div w:id="992947858">
      <w:bodyDiv w:val="1"/>
      <w:marLeft w:val="0"/>
      <w:marRight w:val="0"/>
      <w:marTop w:val="0"/>
      <w:marBottom w:val="0"/>
      <w:divBdr>
        <w:top w:val="none" w:sz="0" w:space="0" w:color="auto"/>
        <w:left w:val="none" w:sz="0" w:space="0" w:color="auto"/>
        <w:bottom w:val="none" w:sz="0" w:space="0" w:color="auto"/>
        <w:right w:val="none" w:sz="0" w:space="0" w:color="auto"/>
      </w:divBdr>
    </w:div>
    <w:div w:id="1384207202">
      <w:bodyDiv w:val="1"/>
      <w:marLeft w:val="0"/>
      <w:marRight w:val="0"/>
      <w:marTop w:val="0"/>
      <w:marBottom w:val="0"/>
      <w:divBdr>
        <w:top w:val="none" w:sz="0" w:space="0" w:color="auto"/>
        <w:left w:val="none" w:sz="0" w:space="0" w:color="auto"/>
        <w:bottom w:val="none" w:sz="0" w:space="0" w:color="auto"/>
        <w:right w:val="none" w:sz="0" w:space="0" w:color="auto"/>
      </w:divBdr>
      <w:divsChild>
        <w:div w:id="1787458947">
          <w:marLeft w:val="0"/>
          <w:marRight w:val="0"/>
          <w:marTop w:val="0"/>
          <w:marBottom w:val="0"/>
          <w:divBdr>
            <w:top w:val="none" w:sz="0" w:space="0" w:color="auto"/>
            <w:left w:val="none" w:sz="0" w:space="0" w:color="auto"/>
            <w:bottom w:val="none" w:sz="0" w:space="0" w:color="auto"/>
            <w:right w:val="none" w:sz="0" w:space="0" w:color="auto"/>
          </w:divBdr>
        </w:div>
      </w:divsChild>
    </w:div>
    <w:div w:id="1416510390">
      <w:bodyDiv w:val="1"/>
      <w:marLeft w:val="0"/>
      <w:marRight w:val="0"/>
      <w:marTop w:val="0"/>
      <w:marBottom w:val="0"/>
      <w:divBdr>
        <w:top w:val="none" w:sz="0" w:space="0" w:color="auto"/>
        <w:left w:val="none" w:sz="0" w:space="0" w:color="auto"/>
        <w:bottom w:val="none" w:sz="0" w:space="0" w:color="auto"/>
        <w:right w:val="none" w:sz="0" w:space="0" w:color="auto"/>
      </w:divBdr>
    </w:div>
  </w:divs>
  <w:targetScreenSz w:val="800x600"/>
</w:webSettings>
</file>

<file path=word/_rels/document.xml.rels><?xml version="1.0" encoding="UTF-8" standalone="yes"?>
<Relationships xmlns="http://schemas.openxmlformats.org/package/2006/relationships"><Relationship Id="rId8" Type="http://schemas.openxmlformats.org/officeDocument/2006/relationships/hyperlink" Target="http://internet.garant.ru/" TargetMode="External"/><Relationship Id="rId13" Type="http://schemas.openxmlformats.org/officeDocument/2006/relationships/hyperlink" Target="http://internet.garant.ru/" TargetMode="External"/><Relationship Id="rId1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internet.garant.ru/" TargetMode="External"/><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hyperlink" Target="http://internet.garant.ru/"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internet.garant.ru/" TargetMode="External"/><Relationship Id="rId5" Type="http://schemas.openxmlformats.org/officeDocument/2006/relationships/webSettings" Target="webSettings.xml"/><Relationship Id="rId15" Type="http://schemas.openxmlformats.org/officeDocument/2006/relationships/hyperlink" Target="http://internet.garant.ru/" TargetMode="External"/><Relationship Id="rId10" Type="http://schemas.openxmlformats.org/officeDocument/2006/relationships/hyperlink" Target="http://internet.garant.ru/"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internet.garant.ru/" TargetMode="External"/><Relationship Id="rId14" Type="http://schemas.openxmlformats.org/officeDocument/2006/relationships/hyperlink" Target="http://internet.garan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11</Pages>
  <Words>4083</Words>
  <Characters>23275</Characters>
  <Application>Microsoft Office Word</Application>
  <DocSecurity>0</DocSecurity>
  <Lines>193</Lines>
  <Paragraphs>54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27304</CharactersWithSpaces>
  <SharedDoc>false</SharedDoc>
  <HLinks>
    <vt:vector size="54" baseType="variant">
      <vt:variant>
        <vt:i4>5439494</vt:i4>
      </vt:variant>
      <vt:variant>
        <vt:i4>27</vt:i4>
      </vt:variant>
      <vt:variant>
        <vt:i4>0</vt:i4>
      </vt:variant>
      <vt:variant>
        <vt:i4>5</vt:i4>
      </vt:variant>
      <vt:variant>
        <vt:lpwstr>http://internet.garant.ru/</vt:lpwstr>
      </vt:variant>
      <vt:variant>
        <vt:lpwstr>/document/70262414/entry/0</vt:lpwstr>
      </vt:variant>
      <vt:variant>
        <vt:i4>6029314</vt:i4>
      </vt:variant>
      <vt:variant>
        <vt:i4>24</vt:i4>
      </vt:variant>
      <vt:variant>
        <vt:i4>0</vt:i4>
      </vt:variant>
      <vt:variant>
        <vt:i4>5</vt:i4>
      </vt:variant>
      <vt:variant>
        <vt:lpwstr>http://internet.garant.ru/</vt:lpwstr>
      </vt:variant>
      <vt:variant>
        <vt:lpwstr>/document/12186043/entry/0</vt:lpwstr>
      </vt:variant>
      <vt:variant>
        <vt:i4>6160396</vt:i4>
      </vt:variant>
      <vt:variant>
        <vt:i4>21</vt:i4>
      </vt:variant>
      <vt:variant>
        <vt:i4>0</vt:i4>
      </vt:variant>
      <vt:variant>
        <vt:i4>5</vt:i4>
      </vt:variant>
      <vt:variant>
        <vt:lpwstr>http://internet.garant.ru/</vt:lpwstr>
      </vt:variant>
      <vt:variant>
        <vt:lpwstr>/document/12148944/entry/0</vt:lpwstr>
      </vt:variant>
      <vt:variant>
        <vt:i4>5439491</vt:i4>
      </vt:variant>
      <vt:variant>
        <vt:i4>18</vt:i4>
      </vt:variant>
      <vt:variant>
        <vt:i4>0</vt:i4>
      </vt:variant>
      <vt:variant>
        <vt:i4>5</vt:i4>
      </vt:variant>
      <vt:variant>
        <vt:lpwstr>http://internet.garant.ru/</vt:lpwstr>
      </vt:variant>
      <vt:variant>
        <vt:lpwstr>/document/70103066/entry/0</vt:lpwstr>
      </vt:variant>
      <vt:variant>
        <vt:i4>6094863</vt:i4>
      </vt:variant>
      <vt:variant>
        <vt:i4>15</vt:i4>
      </vt:variant>
      <vt:variant>
        <vt:i4>0</vt:i4>
      </vt:variant>
      <vt:variant>
        <vt:i4>5</vt:i4>
      </vt:variant>
      <vt:variant>
        <vt:lpwstr>http://internet.garant.ru/</vt:lpwstr>
      </vt:variant>
      <vt:variant>
        <vt:lpwstr>/document/12177489/entry/0</vt:lpwstr>
      </vt:variant>
      <vt:variant>
        <vt:i4>5242886</vt:i4>
      </vt:variant>
      <vt:variant>
        <vt:i4>12</vt:i4>
      </vt:variant>
      <vt:variant>
        <vt:i4>0</vt:i4>
      </vt:variant>
      <vt:variant>
        <vt:i4>5</vt:i4>
      </vt:variant>
      <vt:variant>
        <vt:lpwstr>http://internet.garant.ru/</vt:lpwstr>
      </vt:variant>
      <vt:variant>
        <vt:lpwstr>/document/12177515/entry/0</vt:lpwstr>
      </vt:variant>
      <vt:variant>
        <vt:i4>5373952</vt:i4>
      </vt:variant>
      <vt:variant>
        <vt:i4>9</vt:i4>
      </vt:variant>
      <vt:variant>
        <vt:i4>0</vt:i4>
      </vt:variant>
      <vt:variant>
        <vt:i4>5</vt:i4>
      </vt:variant>
      <vt:variant>
        <vt:lpwstr>http://internet.garant.ru/</vt:lpwstr>
      </vt:variant>
      <vt:variant>
        <vt:lpwstr>/document/12138284/entry/0</vt:lpwstr>
      </vt:variant>
      <vt:variant>
        <vt:i4>6881329</vt:i4>
      </vt:variant>
      <vt:variant>
        <vt:i4>6</vt:i4>
      </vt:variant>
      <vt:variant>
        <vt:i4>0</vt:i4>
      </vt:variant>
      <vt:variant>
        <vt:i4>5</vt:i4>
      </vt:variant>
      <vt:variant>
        <vt:lpwstr>http://internet.garant.ru/</vt:lpwstr>
      </vt:variant>
      <vt:variant>
        <vt:lpwstr>/document/186367/entry/0</vt:lpwstr>
      </vt:variant>
      <vt:variant>
        <vt:i4>5701633</vt:i4>
      </vt:variant>
      <vt:variant>
        <vt:i4>3</vt:i4>
      </vt:variant>
      <vt:variant>
        <vt:i4>0</vt:i4>
      </vt:variant>
      <vt:variant>
        <vt:i4>5</vt:i4>
      </vt:variant>
      <vt:variant>
        <vt:lpwstr>http://internet.garant.ru/</vt:lpwstr>
      </vt:variant>
      <vt:variant>
        <vt:lpwstr>/document/12138291/entry/0</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Colour</dc:creator>
  <cp:lastModifiedBy>123</cp:lastModifiedBy>
  <cp:revision>3</cp:revision>
  <cp:lastPrinted>1601-01-01T00:00:00Z</cp:lastPrinted>
  <dcterms:created xsi:type="dcterms:W3CDTF">2021-03-14T14:40:00Z</dcterms:created>
  <dcterms:modified xsi:type="dcterms:W3CDTF">2021-03-14T14:41:00Z</dcterms:modified>
</cp:coreProperties>
</file>